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373E4" w:rsidRDefault="005F4A95" w14:paraId="32B0597E" w14:textId="0F794C39">
      <w:r w:rsidRPr="7055B42A" w:rsidR="533E4624">
        <w:rPr>
          <w:b w:val="1"/>
          <w:bCs w:val="1"/>
        </w:rPr>
        <w:t>[Interviewer]</w:t>
      </w:r>
      <w:r>
        <w:br/>
      </w:r>
      <w:r w:rsidR="533E4624">
        <w:rPr/>
        <w:t>7:08</w:t>
      </w:r>
      <w:r>
        <w:br/>
      </w:r>
      <w:r w:rsidR="533E4624">
        <w:rPr/>
        <w:t xml:space="preserve">So </w:t>
      </w:r>
      <w:r w:rsidR="533E4624">
        <w:rPr/>
        <w:t>yeah</w:t>
      </w:r>
      <w:r w:rsidR="533E4624">
        <w:rPr/>
        <w:t xml:space="preserve">, now that was your turn. </w:t>
      </w:r>
      <w:r w:rsidR="533E4624">
        <w:rPr/>
        <w:t>You have to tell me a bit about you.</w:t>
      </w:r>
      <w:r w:rsidR="533E4624">
        <w:rPr/>
        <w:t xml:space="preserve"> And just how did you become a minister and how did you land in </w:t>
      </w:r>
      <w:r w:rsidR="5A8CDBF5">
        <w:rPr/>
        <w:t>[Location].</w:t>
      </w:r>
    </w:p>
    <w:p w:rsidR="007373E4" w:rsidRDefault="005F4A95" w14:paraId="48BBDF2E" w14:textId="06D40D9A">
      <w:r w:rsidRPr="7055B42A" w:rsidR="533E4624">
        <w:rPr>
          <w:b w:val="1"/>
          <w:bCs w:val="1"/>
        </w:rPr>
        <w:t>[Participant]</w:t>
      </w:r>
      <w:r>
        <w:br/>
      </w:r>
      <w:r w:rsidR="533E4624">
        <w:rPr/>
        <w:t>7:09</w:t>
      </w:r>
      <w:r>
        <w:br/>
      </w:r>
      <w:r w:rsidR="533E4624">
        <w:rPr/>
        <w:t>Yeah.</w:t>
      </w:r>
      <w:r w:rsidR="27374AAE">
        <w:rPr/>
        <w:t xml:space="preserve"> </w:t>
      </w:r>
      <w:r w:rsidR="533E4624">
        <w:rPr/>
        <w:t xml:space="preserve">I </w:t>
      </w:r>
      <w:r w:rsidR="533E4624">
        <w:rPr/>
        <w:t>don't</w:t>
      </w:r>
      <w:r w:rsidR="533E4624">
        <w:rPr/>
        <w:t xml:space="preserve"> have an hour.</w:t>
      </w:r>
      <w:r w:rsidR="6F83FA02">
        <w:rPr/>
        <w:t xml:space="preserve"> </w:t>
      </w:r>
      <w:r w:rsidR="533E4624">
        <w:rPr/>
        <w:t>How did I become a minister? I felt called to the ministry at 18.</w:t>
      </w:r>
      <w:r>
        <w:br/>
      </w:r>
      <w:r w:rsidR="533E4624">
        <w:rPr/>
        <w:t xml:space="preserve">So I was converted </w:t>
      </w:r>
      <w:r w:rsidR="533E4624">
        <w:rPr/>
        <w:t>at</w:t>
      </w:r>
      <w:r w:rsidR="533E4624">
        <w:rPr/>
        <w:t xml:space="preserve"> 18. I was converted </w:t>
      </w:r>
      <w:r w:rsidR="533E4624">
        <w:rPr/>
        <w:t xml:space="preserve">probably </w:t>
      </w:r>
      <w:r w:rsidR="5DDCB225">
        <w:rPr/>
        <w:t>[date]</w:t>
      </w:r>
      <w:r w:rsidR="533E4624">
        <w:rPr/>
        <w:t xml:space="preserve">. I felt called to the ministry by </w:t>
      </w:r>
      <w:r w:rsidR="4687F3B8">
        <w:rPr/>
        <w:t>[redacted]</w:t>
      </w:r>
      <w:r w:rsidR="533E4624">
        <w:rPr/>
        <w:t xml:space="preserve">. I preached my first </w:t>
      </w:r>
      <w:r w:rsidR="533E4624">
        <w:rPr/>
        <w:t>sermon</w:t>
      </w:r>
      <w:r w:rsidR="67BFFA4E">
        <w:rPr/>
        <w:t xml:space="preserve"> </w:t>
      </w:r>
      <w:r w:rsidR="60CFDC7D">
        <w:rPr/>
        <w:t>b</w:t>
      </w:r>
      <w:r w:rsidR="533E4624">
        <w:rPr/>
        <w:t>y October 2006.</w:t>
      </w:r>
      <w:r w:rsidR="1D994DE2">
        <w:rPr/>
        <w:t xml:space="preserve"> </w:t>
      </w:r>
      <w:r w:rsidR="3696E03A">
        <w:rPr/>
        <w:t>I had</w:t>
      </w:r>
      <w:r w:rsidR="533E4624">
        <w:rPr/>
        <w:t xml:space="preserve"> a </w:t>
      </w:r>
      <w:r w:rsidR="533E4624">
        <w:rPr/>
        <w:t>minister like</w:t>
      </w:r>
      <w:r w:rsidR="533E4624">
        <w:rPr/>
        <w:t xml:space="preserve"> who </w:t>
      </w:r>
      <w:r w:rsidR="533E4624">
        <w:rPr/>
        <w:t>encouraged me and challenged me</w:t>
      </w:r>
      <w:r w:rsidR="533E4624">
        <w:rPr/>
        <w:t xml:space="preserve"> and shaped me as well.</w:t>
      </w:r>
      <w:r w:rsidR="03BD3B32">
        <w:rPr/>
        <w:t xml:space="preserve"> </w:t>
      </w:r>
      <w:r w:rsidR="533E4624">
        <w:rPr/>
        <w:t xml:space="preserve">He was </w:t>
      </w:r>
      <w:r w:rsidR="73817344">
        <w:rPr/>
        <w:t>a</w:t>
      </w:r>
      <w:r w:rsidR="533E4624">
        <w:rPr/>
        <w:t xml:space="preserve"> rural </w:t>
      </w:r>
      <w:r w:rsidR="533E4624">
        <w:rPr/>
        <w:t>minister</w:t>
      </w:r>
      <w:r w:rsidR="533E4624">
        <w:rPr/>
        <w:t xml:space="preserve"> too.</w:t>
      </w:r>
      <w:r w:rsidR="2D661BF1">
        <w:rPr/>
        <w:t xml:space="preserve"> </w:t>
      </w:r>
      <w:r w:rsidR="533E4624">
        <w:rPr/>
        <w:t xml:space="preserve">Then after that age of 21, </w:t>
      </w:r>
      <w:r w:rsidR="7B7E820C">
        <w:rPr/>
        <w:t>left</w:t>
      </w:r>
      <w:r w:rsidR="7B7E820C">
        <w:rPr/>
        <w:t xml:space="preserve"> my job, </w:t>
      </w:r>
      <w:r w:rsidR="19BE34D0">
        <w:rPr/>
        <w:t>[redacted information]</w:t>
      </w:r>
      <w:r w:rsidR="533E4624">
        <w:rPr/>
        <w:t xml:space="preserve"> </w:t>
      </w:r>
      <w:r w:rsidR="533E4624">
        <w:rPr/>
        <w:t xml:space="preserve">entrance degree into the </w:t>
      </w:r>
      <w:r w:rsidR="1056D2BA">
        <w:rPr/>
        <w:t>Free Church</w:t>
      </w:r>
      <w:r w:rsidR="533E4624">
        <w:rPr/>
        <w:t xml:space="preserve"> College. So </w:t>
      </w:r>
      <w:r w:rsidR="533E4624">
        <w:rPr/>
        <w:t>that's</w:t>
      </w:r>
      <w:r w:rsidR="533E4624">
        <w:rPr/>
        <w:t xml:space="preserve"> the way they used to do it. Then if you were under 30</w:t>
      </w:r>
      <w:r w:rsidR="10B0EEE0">
        <w:rPr/>
        <w:t xml:space="preserve"> a</w:t>
      </w:r>
      <w:r w:rsidR="533E4624">
        <w:rPr/>
        <w:t xml:space="preserve">n entrance degree was </w:t>
      </w:r>
      <w:r w:rsidR="533E4624">
        <w:rPr/>
        <w:t>required</w:t>
      </w:r>
      <w:r w:rsidR="533E4624">
        <w:rPr/>
        <w:t xml:space="preserve"> so I always knew that</w:t>
      </w:r>
      <w:r w:rsidR="665999B5">
        <w:rPr/>
        <w:t xml:space="preserve"> a</w:t>
      </w:r>
      <w:r w:rsidR="533E4624">
        <w:rPr/>
        <w:t xml:space="preserve">nd </w:t>
      </w:r>
      <w:r w:rsidR="533E4624">
        <w:rPr/>
        <w:t>so</w:t>
      </w:r>
      <w:r w:rsidR="533E4624">
        <w:rPr/>
        <w:t xml:space="preserve"> I thought, </w:t>
      </w:r>
      <w:r w:rsidR="134DC06D">
        <w:rPr/>
        <w:t>[redacted]</w:t>
      </w:r>
      <w:r w:rsidR="533E4624">
        <w:rPr/>
        <w:t xml:space="preserve">. I </w:t>
      </w:r>
      <w:r w:rsidR="533E4624">
        <w:rPr/>
        <w:t>didn't</w:t>
      </w:r>
      <w:r w:rsidR="533E4624">
        <w:rPr/>
        <w:t xml:space="preserve">. I </w:t>
      </w:r>
      <w:r w:rsidR="4AC1D212">
        <w:rPr/>
        <w:t>had</w:t>
      </w:r>
      <w:r w:rsidR="533E4624">
        <w:rPr/>
        <w:t xml:space="preserve"> </w:t>
      </w:r>
      <w:r w:rsidR="533E4624">
        <w:rPr/>
        <w:t>t</w:t>
      </w:r>
      <w:r w:rsidR="0CB99383">
        <w:rPr/>
        <w:t xml:space="preserve">wo </w:t>
      </w:r>
      <w:r w:rsidR="0CB99383">
        <w:rPr/>
        <w:t>Highers</w:t>
      </w:r>
      <w:r w:rsidR="533E4624">
        <w:rPr/>
        <w:t>.</w:t>
      </w:r>
      <w:r w:rsidR="5B785BCB">
        <w:rPr/>
        <w:t xml:space="preserve"> </w:t>
      </w:r>
      <w:r w:rsidR="533E4624">
        <w:rPr/>
        <w:t>So</w:t>
      </w:r>
      <w:r w:rsidR="533E4624">
        <w:rPr/>
        <w:t xml:space="preserve"> I mean, I </w:t>
      </w:r>
      <w:r w:rsidR="129564B6">
        <w:rPr/>
        <w:t xml:space="preserve">had no </w:t>
      </w:r>
      <w:r w:rsidR="129564B6">
        <w:rPr/>
        <w:t>interest</w:t>
      </w:r>
      <w:r w:rsidR="129564B6">
        <w:rPr/>
        <w:t>.  B</w:t>
      </w:r>
      <w:r w:rsidR="533E4624">
        <w:rPr/>
        <w:t xml:space="preserve">efore I was </w:t>
      </w:r>
      <w:r w:rsidR="533E4624">
        <w:rPr/>
        <w:t>converted</w:t>
      </w:r>
      <w:r w:rsidR="533E4624">
        <w:rPr/>
        <w:t xml:space="preserve"> I never read</w:t>
      </w:r>
      <w:r w:rsidR="7EE9176A">
        <w:rPr/>
        <w:t xml:space="preserve"> anything</w:t>
      </w:r>
      <w:r w:rsidR="533E4624">
        <w:rPr/>
        <w:t>.</w:t>
      </w:r>
      <w:r w:rsidR="53B201D2">
        <w:rPr/>
        <w:t xml:space="preserve"> </w:t>
      </w:r>
      <w:r w:rsidR="7303B63D">
        <w:rPr/>
        <w:t>Then</w:t>
      </w:r>
      <w:r w:rsidR="533E4624">
        <w:rPr/>
        <w:t xml:space="preserve"> was converted and ministry anyway ended up </w:t>
      </w:r>
      <w:r w:rsidR="1A907730">
        <w:rPr/>
        <w:t>[redacted]</w:t>
      </w:r>
      <w:r w:rsidR="533E4624">
        <w:rPr/>
        <w:t xml:space="preserve"> got in there by doing 1 module of an access course. </w:t>
      </w:r>
      <w:r w:rsidR="7EDF0E3E">
        <w:rPr/>
        <w:t>[Redacted]</w:t>
      </w:r>
      <w:r w:rsidR="533E4624">
        <w:rPr/>
        <w:t xml:space="preserve">n was </w:t>
      </w:r>
      <w:r w:rsidR="533E4624">
        <w:rPr/>
        <w:t>very, very good</w:t>
      </w:r>
      <w:r w:rsidR="533E4624">
        <w:rPr/>
        <w:t xml:space="preserve"> to me. The </w:t>
      </w:r>
      <w:r w:rsidR="533E4624">
        <w:rPr/>
        <w:t>Minister who</w:t>
      </w:r>
      <w:r w:rsidR="533E4624">
        <w:rPr/>
        <w:t xml:space="preserve"> encouraged me and challenged me. He sent a letter to </w:t>
      </w:r>
      <w:r w:rsidR="5A1115FB">
        <w:rPr/>
        <w:t>[redacted]</w:t>
      </w:r>
      <w:r w:rsidR="533E4624">
        <w:rPr/>
        <w:t xml:space="preserve">. </w:t>
      </w:r>
      <w:r w:rsidR="533E4624">
        <w:rPr/>
        <w:t>I'm</w:t>
      </w:r>
      <w:r w:rsidR="533E4624">
        <w:rPr/>
        <w:t xml:space="preserve"> just basically </w:t>
      </w:r>
      <w:r w:rsidR="533E4624">
        <w:rPr/>
        <w:t>said</w:t>
      </w:r>
      <w:r w:rsidR="2187A19B">
        <w:rPr/>
        <w:t xml:space="preserve"> ‘</w:t>
      </w:r>
      <w:r w:rsidR="533E4624">
        <w:rPr/>
        <w:t xml:space="preserve">I believe this </w:t>
      </w:r>
      <w:r w:rsidR="533E4624">
        <w:rPr/>
        <w:t>guy's</w:t>
      </w:r>
      <w:r w:rsidR="533E4624">
        <w:rPr/>
        <w:t xml:space="preserve"> called a ministry. Please just encourage him.</w:t>
      </w:r>
      <w:r w:rsidR="5BAF3126">
        <w:rPr/>
        <w:t>’</w:t>
      </w:r>
      <w:r w:rsidR="533E4624">
        <w:rPr/>
        <w:t xml:space="preserve"> And </w:t>
      </w:r>
      <w:r w:rsidR="533E4624">
        <w:rPr/>
        <w:t>so</w:t>
      </w:r>
      <w:r w:rsidR="533E4624">
        <w:rPr/>
        <w:t xml:space="preserve"> he said, </w:t>
      </w:r>
      <w:r w:rsidR="533E4624">
        <w:rPr/>
        <w:t>I've</w:t>
      </w:r>
      <w:r w:rsidR="533E4624">
        <w:rPr/>
        <w:t xml:space="preserve"> given one</w:t>
      </w:r>
      <w:r w:rsidR="533E4624">
        <w:rPr/>
        <w:t>.</w:t>
      </w:r>
      <w:r w:rsidR="533E4624">
        <w:rPr/>
        <w:t xml:space="preserve"> </w:t>
      </w:r>
      <w:r w:rsidR="533E4624">
        <w:rPr/>
        <w:t>So</w:t>
      </w:r>
      <w:r w:rsidR="533E4624">
        <w:rPr/>
        <w:t xml:space="preserve"> I had to do 1 module of an access course.</w:t>
      </w:r>
      <w:r w:rsidR="2D301276">
        <w:rPr/>
        <w:t xml:space="preserve"> </w:t>
      </w:r>
      <w:r w:rsidR="533E4624">
        <w:rPr/>
        <w:t xml:space="preserve">Which I mean </w:t>
      </w:r>
      <w:r w:rsidR="533E4624">
        <w:rPr/>
        <w:t>there's</w:t>
      </w:r>
      <w:r w:rsidR="533E4624">
        <w:rPr/>
        <w:t xml:space="preserve"> 12 modules in the whole course and it took me a year to do the one module </w:t>
      </w:r>
      <w:r w:rsidR="533E4624">
        <w:rPr/>
        <w:t>'cause</w:t>
      </w:r>
      <w:r w:rsidR="533E4624">
        <w:rPr/>
        <w:t xml:space="preserve">. I walked away from it. Anyway, </w:t>
      </w:r>
      <w:r w:rsidR="7D5207FC">
        <w:rPr/>
        <w:t>l</w:t>
      </w:r>
      <w:r w:rsidR="533E4624">
        <w:rPr/>
        <w:t>ong story short, ended up</w:t>
      </w:r>
      <w:r w:rsidR="206A5214">
        <w:rPr/>
        <w:t xml:space="preserve"> </w:t>
      </w:r>
      <w:r w:rsidR="424885C4">
        <w:rPr/>
        <w:t>[redacted</w:t>
      </w:r>
      <w:r w:rsidR="424885C4">
        <w:rPr/>
        <w:t>].</w:t>
      </w:r>
      <w:r w:rsidR="533E4624">
        <w:rPr/>
        <w:t>.</w:t>
      </w:r>
      <w:r w:rsidR="7995B7F0">
        <w:rPr/>
        <w:t xml:space="preserve"> </w:t>
      </w:r>
      <w:r w:rsidR="533E4624">
        <w:rPr/>
        <w:t xml:space="preserve">And I started college with </w:t>
      </w:r>
      <w:r w:rsidR="73EFEC78">
        <w:rPr/>
        <w:t>[redacted]</w:t>
      </w:r>
      <w:r w:rsidR="533E4624">
        <w:rPr/>
        <w:t>.</w:t>
      </w:r>
      <w:r w:rsidR="230E00F3">
        <w:rPr/>
        <w:t xml:space="preserve"> </w:t>
      </w:r>
      <w:r w:rsidR="533E4624">
        <w:rPr/>
        <w:t xml:space="preserve">So </w:t>
      </w:r>
      <w:r w:rsidR="39B7CFB3">
        <w:rPr/>
        <w:t>[redacted]</w:t>
      </w:r>
      <w:r w:rsidR="533E4624">
        <w:rPr/>
        <w:t xml:space="preserve"> is my</w:t>
      </w:r>
      <w:r w:rsidR="644646F5">
        <w:rPr/>
        <w:t xml:space="preserve"> year in</w:t>
      </w:r>
      <w:r w:rsidR="533E4624">
        <w:rPr/>
        <w:t xml:space="preserve"> college, </w:t>
      </w:r>
      <w:r w:rsidR="533E4624">
        <w:rPr/>
        <w:t>yeah</w:t>
      </w:r>
      <w:r w:rsidR="533E4624">
        <w:rPr/>
        <w:t>, so.</w:t>
      </w:r>
      <w:r w:rsidR="368AC88E">
        <w:rPr/>
        <w:t xml:space="preserve"> </w:t>
      </w:r>
      <w:r w:rsidR="533E4624">
        <w:rPr/>
        <w:t xml:space="preserve">He was the </w:t>
      </w:r>
      <w:r w:rsidR="307DD7BA">
        <w:rPr/>
        <w:t>brainy</w:t>
      </w:r>
      <w:r w:rsidR="533E4624">
        <w:rPr/>
        <w:t xml:space="preserve"> one. He was the annoying guy</w:t>
      </w:r>
      <w:r w:rsidR="748C60AC">
        <w:rPr/>
        <w:t xml:space="preserve"> y</w:t>
      </w:r>
      <w:r w:rsidR="533E4624">
        <w:rPr/>
        <w:t xml:space="preserve">ou were in college </w:t>
      </w:r>
      <w:r w:rsidR="533E4624">
        <w:rPr/>
        <w:t>with</w:t>
      </w:r>
      <w:r w:rsidR="533E4624">
        <w:rPr/>
        <w:t xml:space="preserve">. Oh, </w:t>
      </w:r>
      <w:r w:rsidR="533E4624">
        <w:rPr/>
        <w:t>he's</w:t>
      </w:r>
      <w:r w:rsidR="533E4624">
        <w:rPr/>
        <w:t xml:space="preserve"> just</w:t>
      </w:r>
      <w:r w:rsidR="0149ECA0">
        <w:rPr/>
        <w:t xml:space="preserve"> d</w:t>
      </w:r>
      <w:r w:rsidR="533E4624">
        <w:rPr/>
        <w:t xml:space="preserve">oes your head in, man. So clever. And it was just so annoying. I mean, everybody else was </w:t>
      </w:r>
      <w:r w:rsidR="533E4624">
        <w:rPr/>
        <w:t>struggling</w:t>
      </w:r>
      <w:r w:rsidR="533E4624">
        <w:rPr/>
        <w:t xml:space="preserve"> and </w:t>
      </w:r>
      <w:r w:rsidR="533E4624">
        <w:rPr/>
        <w:t>there's</w:t>
      </w:r>
      <w:r w:rsidR="533E4624">
        <w:rPr/>
        <w:t xml:space="preserve"> </w:t>
      </w:r>
      <w:r w:rsidR="7821F52E">
        <w:rPr/>
        <w:t xml:space="preserve">[redacted] </w:t>
      </w:r>
      <w:r w:rsidR="5749D5BF">
        <w:rPr/>
        <w:t xml:space="preserve">just </w:t>
      </w:r>
      <w:r w:rsidR="5749D5BF">
        <w:rPr/>
        <w:t>w</w:t>
      </w:r>
      <w:r w:rsidR="533E4624">
        <w:rPr/>
        <w:t>riting</w:t>
      </w:r>
      <w:r w:rsidR="533E4624">
        <w:rPr/>
        <w:t xml:space="preserve"> essays </w:t>
      </w:r>
      <w:r w:rsidR="533E4624">
        <w:rPr/>
        <w:t>like,</w:t>
      </w:r>
      <w:r w:rsidR="533E4624">
        <w:rPr/>
        <w:t xml:space="preserve"> I </w:t>
      </w:r>
      <w:r w:rsidR="533E4624">
        <w:rPr/>
        <w:t>don't</w:t>
      </w:r>
      <w:r w:rsidR="533E4624">
        <w:rPr/>
        <w:t xml:space="preserve"> </w:t>
      </w:r>
      <w:r w:rsidR="533E4624">
        <w:rPr/>
        <w:t>know</w:t>
      </w:r>
      <w:r w:rsidR="533E4624">
        <w:rPr/>
        <w:t xml:space="preserve"> he was writing a shopping list.</w:t>
      </w:r>
      <w:r w:rsidR="54F3046B">
        <w:rPr/>
        <w:t xml:space="preserve"> </w:t>
      </w:r>
      <w:r w:rsidR="533E4624">
        <w:rPr/>
        <w:t>So.</w:t>
      </w:r>
      <w:r w:rsidR="4B3C9A40">
        <w:rPr/>
        <w:t xml:space="preserve"> </w:t>
      </w:r>
      <w:r w:rsidR="533E4624">
        <w:rPr/>
        <w:t>Yeah</w:t>
      </w:r>
      <w:r w:rsidR="533E4624">
        <w:rPr/>
        <w:t>, p</w:t>
      </w:r>
      <w:r w:rsidR="24EB7F31">
        <w:rPr/>
        <w:t xml:space="preserve">ain in the </w:t>
      </w:r>
      <w:r w:rsidR="533E4624">
        <w:rPr/>
        <w:t>n</w:t>
      </w:r>
      <w:r w:rsidR="0E75AC2F">
        <w:rPr/>
        <w:t>e</w:t>
      </w:r>
      <w:r w:rsidR="533E4624">
        <w:rPr/>
        <w:t xml:space="preserve">ck. And then </w:t>
      </w:r>
      <w:r w:rsidR="45458219">
        <w:rPr/>
        <w:t>he</w:t>
      </w:r>
      <w:r w:rsidR="533E4624">
        <w:rPr/>
        <w:t xml:space="preserve"> got all the prizes, too. So, anyway, I </w:t>
      </w:r>
      <w:r w:rsidR="533E4624">
        <w:rPr/>
        <w:t>don't</w:t>
      </w:r>
      <w:r w:rsidR="533E4624">
        <w:rPr/>
        <w:t xml:space="preserve"> hold a grudge. It </w:t>
      </w:r>
      <w:r w:rsidR="533E4624">
        <w:rPr/>
        <w:t>doesn't</w:t>
      </w:r>
      <w:r w:rsidR="533E4624">
        <w:rPr/>
        <w:t xml:space="preserve"> bother me at all. I </w:t>
      </w:r>
      <w:r w:rsidR="533E4624">
        <w:rPr/>
        <w:t>don't</w:t>
      </w:r>
      <w:r w:rsidR="533E4624">
        <w:rPr/>
        <w:t xml:space="preserve"> think about it every day.</w:t>
      </w:r>
      <w:r w:rsidR="37428BF4">
        <w:rPr/>
        <w:t xml:space="preserve"> </w:t>
      </w:r>
      <w:r w:rsidR="533E4624">
        <w:rPr/>
        <w:t>As you can tell.</w:t>
      </w:r>
      <w:r w:rsidR="4C7FE5AB">
        <w:rPr/>
        <w:t xml:space="preserve"> </w:t>
      </w:r>
      <w:r w:rsidR="533E4624">
        <w:rPr/>
        <w:t xml:space="preserve">No. </w:t>
      </w:r>
      <w:r w:rsidR="533E4624">
        <w:rPr/>
        <w:t>So</w:t>
      </w:r>
      <w:r w:rsidR="533E4624">
        <w:rPr/>
        <w:t xml:space="preserve"> then </w:t>
      </w:r>
      <w:r w:rsidR="1CDC33DB">
        <w:rPr/>
        <w:t xml:space="preserve">[redacted] </w:t>
      </w:r>
      <w:r w:rsidR="533E4624">
        <w:rPr/>
        <w:t xml:space="preserve">was </w:t>
      </w:r>
      <w:r w:rsidR="3187885F">
        <w:rPr/>
        <w:t>F</w:t>
      </w:r>
      <w:r w:rsidR="533E4624">
        <w:rPr/>
        <w:t xml:space="preserve">ree Church college. </w:t>
      </w:r>
      <w:r w:rsidR="39963CC5">
        <w:rPr/>
        <w:t>[</w:t>
      </w:r>
      <w:r w:rsidR="39963CC5">
        <w:rPr/>
        <w:t xml:space="preserve">redacted] </w:t>
      </w:r>
      <w:r w:rsidR="3E35E095">
        <w:rPr/>
        <w:t xml:space="preserve"> </w:t>
      </w:r>
      <w:r w:rsidR="533E4624">
        <w:rPr/>
        <w:t>Then</w:t>
      </w:r>
      <w:r w:rsidR="533E4624">
        <w:rPr/>
        <w:t xml:space="preserve">, </w:t>
      </w:r>
      <w:r w:rsidR="533E4624">
        <w:rPr/>
        <w:t>yeah</w:t>
      </w:r>
      <w:r w:rsidR="533E4624">
        <w:rPr/>
        <w:t xml:space="preserve">. </w:t>
      </w:r>
      <w:r w:rsidR="533E4624">
        <w:rPr/>
        <w:t>So</w:t>
      </w:r>
      <w:r w:rsidR="533E4624">
        <w:rPr/>
        <w:t xml:space="preserve"> then </w:t>
      </w:r>
      <w:r w:rsidR="698D4398">
        <w:rPr/>
        <w:t>[redacted]</w:t>
      </w:r>
      <w:r w:rsidR="533E4624">
        <w:rPr/>
        <w:t xml:space="preserve">, I was </w:t>
      </w:r>
      <w:r w:rsidR="533E4624">
        <w:rPr/>
        <w:t>called to</w:t>
      </w:r>
      <w:r w:rsidR="533E4624">
        <w:rPr/>
        <w:t xml:space="preserve"> </w:t>
      </w:r>
      <w:r w:rsidR="1ED62E2A">
        <w:rPr/>
        <w:t>[redacted location]/</w:t>
      </w:r>
      <w:r w:rsidR="533E4624">
        <w:rPr/>
        <w:t xml:space="preserve">I mean, I </w:t>
      </w:r>
      <w:r w:rsidR="533E4624">
        <w:rPr/>
        <w:t>don't</w:t>
      </w:r>
      <w:r w:rsidR="533E4624">
        <w:rPr/>
        <w:t xml:space="preserve"> know what, what do you want to know? </w:t>
      </w:r>
      <w:r w:rsidR="533E4624">
        <w:rPr/>
        <w:t>That's</w:t>
      </w:r>
      <w:r w:rsidR="533E4624">
        <w:rPr/>
        <w:t xml:space="preserve"> </w:t>
      </w:r>
      <w:r w:rsidR="533E4624">
        <w:rPr/>
        <w:t>what I'm</w:t>
      </w:r>
      <w:r w:rsidR="533E4624">
        <w:rPr/>
        <w:t xml:space="preserve"> </w:t>
      </w:r>
      <w:r w:rsidR="533E4624">
        <w:rPr/>
        <w:t>I'm</w:t>
      </w:r>
      <w:r w:rsidR="533E4624">
        <w:rPr/>
        <w:t xml:space="preserve"> always wondering about.</w:t>
      </w:r>
      <w:r w:rsidR="533E4624">
        <w:rPr/>
        <w:t xml:space="preserve">I mean you want information. </w:t>
      </w:r>
      <w:r w:rsidR="533E4624">
        <w:rPr/>
        <w:t>So</w:t>
      </w:r>
      <w:r w:rsidR="533E4624">
        <w:rPr/>
        <w:t xml:space="preserve"> what information do you want?</w:t>
      </w:r>
    </w:p>
    <w:p w:rsidR="007373E4" w:rsidRDefault="005F4A95" w14:paraId="125610FD" w14:textId="73665E82">
      <w:r w:rsidRPr="7055B42A" w:rsidR="533E4624">
        <w:rPr>
          <w:b w:val="1"/>
          <w:bCs w:val="1"/>
        </w:rPr>
        <w:t>[Interviewer]</w:t>
      </w:r>
      <w:r>
        <w:br/>
      </w:r>
      <w:r w:rsidR="533E4624">
        <w:rPr/>
        <w:t>11:04</w:t>
      </w:r>
      <w:r>
        <w:br/>
      </w:r>
      <w:r w:rsidR="533E4624">
        <w:rPr/>
        <w:t xml:space="preserve">So I guess, </w:t>
      </w:r>
      <w:r w:rsidR="533E4624">
        <w:rPr/>
        <w:t>yeah</w:t>
      </w:r>
      <w:r w:rsidR="533E4624">
        <w:rPr/>
        <w:t xml:space="preserve">. </w:t>
      </w:r>
      <w:r w:rsidR="533E4624">
        <w:rPr/>
        <w:t>So</w:t>
      </w:r>
      <w:r w:rsidR="533E4624">
        <w:rPr/>
        <w:t xml:space="preserve"> the question is, so </w:t>
      </w:r>
      <w:r w:rsidR="533E4624">
        <w:rPr/>
        <w:t>you're</w:t>
      </w:r>
      <w:r w:rsidR="533E4624">
        <w:rPr/>
        <w:t xml:space="preserve"> </w:t>
      </w:r>
      <w:r w:rsidR="533E4624">
        <w:rPr/>
        <w:t>journey</w:t>
      </w:r>
      <w:r w:rsidR="533E4624">
        <w:rPr/>
        <w:t xml:space="preserve"> into ministry and how you came to serve</w:t>
      </w:r>
      <w:r w:rsidR="4591A806">
        <w:rPr/>
        <w:t xml:space="preserve"> i</w:t>
      </w:r>
      <w:r w:rsidR="533E4624">
        <w:rPr/>
        <w:t xml:space="preserve">n a rural </w:t>
      </w:r>
      <w:r w:rsidR="533E4624">
        <w:rPr/>
        <w:t>context so</w:t>
      </w:r>
      <w:r w:rsidR="533E4624">
        <w:rPr/>
        <w:t>.</w:t>
      </w:r>
    </w:p>
    <w:p w:rsidR="007373E4" w:rsidP="7055B42A" w:rsidRDefault="005F4A95" w14:paraId="2AA47426" w14:textId="7167A80B">
      <w:pPr>
        <w:pStyle w:val="Normal"/>
        <w:suppressLineNumbers w:val="0"/>
        <w:bidi w:val="0"/>
        <w:spacing w:before="0" w:beforeAutospacing="off" w:after="200" w:afterAutospacing="off" w:line="276" w:lineRule="auto"/>
        <w:ind w:left="0" w:right="0"/>
        <w:jc w:val="left"/>
      </w:pPr>
      <w:r w:rsidRPr="7055B42A" w:rsidR="533E4624">
        <w:rPr>
          <w:b w:val="1"/>
          <w:bCs w:val="1"/>
        </w:rPr>
        <w:t>[Participant]</w:t>
      </w:r>
      <w:r>
        <w:br/>
      </w:r>
      <w:r w:rsidR="533E4624">
        <w:rPr/>
        <w:t>11:32</w:t>
      </w:r>
      <w:r>
        <w:br/>
      </w:r>
      <w:r w:rsidR="533E4624">
        <w:rPr/>
        <w:t xml:space="preserve">Like clearly the Lord, I mean, for me it is simple. I </w:t>
      </w:r>
      <w:r w:rsidR="533E4624">
        <w:rPr/>
        <w:t>mean</w:t>
      </w:r>
      <w:r w:rsidR="533E4624">
        <w:rPr/>
        <w:t xml:space="preserve"> </w:t>
      </w:r>
      <w:r w:rsidR="533E4624">
        <w:rPr/>
        <w:t>like when I</w:t>
      </w:r>
      <w:r w:rsidR="533E4624">
        <w:rPr/>
        <w:t xml:space="preserve"> when I was in college, I was happy to go anywhere.</w:t>
      </w:r>
      <w:r w:rsidR="26BC986D">
        <w:rPr/>
        <w:t xml:space="preserve"> </w:t>
      </w:r>
      <w:r w:rsidR="533E4624">
        <w:rPr/>
        <w:t xml:space="preserve">I preached in </w:t>
      </w:r>
      <w:r w:rsidR="51485F22">
        <w:rPr/>
        <w:t>Falkirk</w:t>
      </w:r>
      <w:r w:rsidR="533E4624">
        <w:rPr/>
        <w:t>, which is not a rural setting at all.</w:t>
      </w:r>
      <w:r w:rsidR="03EF12F8">
        <w:rPr/>
        <w:t xml:space="preserve"> </w:t>
      </w:r>
      <w:r w:rsidR="533E4624">
        <w:rPr/>
        <w:t>They were vacant at the time.</w:t>
      </w:r>
      <w:r w:rsidR="098C28BC">
        <w:rPr/>
        <w:t xml:space="preserve"> Preached in</w:t>
      </w:r>
      <w:r w:rsidR="533E4624">
        <w:rPr/>
        <w:t xml:space="preserve"> </w:t>
      </w:r>
      <w:r w:rsidR="408A3E50">
        <w:rPr/>
        <w:t>H</w:t>
      </w:r>
      <w:r w:rsidR="533E4624">
        <w:rPr/>
        <w:t>elmsdal</w:t>
      </w:r>
      <w:r w:rsidR="0D18A618">
        <w:rPr/>
        <w:t xml:space="preserve">e, </w:t>
      </w:r>
      <w:r w:rsidR="0D18A618">
        <w:rPr/>
        <w:t>Be</w:t>
      </w:r>
      <w:r w:rsidR="533E4624">
        <w:rPr/>
        <w:t>rghead</w:t>
      </w:r>
      <w:r w:rsidR="176745FC">
        <w:rPr/>
        <w:t xml:space="preserve"> a</w:t>
      </w:r>
      <w:r w:rsidR="533E4624">
        <w:rPr/>
        <w:t xml:space="preserve">nd then I did a placement in </w:t>
      </w:r>
      <w:r w:rsidR="2AD73AE3">
        <w:rPr/>
        <w:t>[redacted]</w:t>
      </w:r>
      <w:r w:rsidR="533E4624">
        <w:rPr/>
        <w:t xml:space="preserve"> in 2013, a </w:t>
      </w:r>
      <w:r w:rsidR="533E4624">
        <w:rPr/>
        <w:t>s</w:t>
      </w:r>
      <w:r w:rsidR="533E4624">
        <w:rPr/>
        <w:t>ix week</w:t>
      </w:r>
      <w:r w:rsidR="533E4624">
        <w:rPr/>
        <w:t xml:space="preserve"> </w:t>
      </w:r>
      <w:r w:rsidR="533E4624">
        <w:rPr/>
        <w:t>placement.</w:t>
      </w:r>
      <w:r w:rsidR="4BCEEBE6">
        <w:rPr/>
        <w:t xml:space="preserve"> </w:t>
      </w:r>
      <w:r w:rsidR="533E4624">
        <w:rPr/>
        <w:t xml:space="preserve">I </w:t>
      </w:r>
      <w:r w:rsidR="533E4624">
        <w:rPr/>
        <w:t>w</w:t>
      </w:r>
      <w:r w:rsidR="533E4624">
        <w:rPr/>
        <w:t>asn't</w:t>
      </w:r>
      <w:r w:rsidR="533E4624">
        <w:rPr/>
        <w:t xml:space="preserve"> </w:t>
      </w:r>
      <w:r w:rsidR="533E4624">
        <w:rPr/>
        <w:t xml:space="preserve">even meant to go to a placement in </w:t>
      </w:r>
      <w:r w:rsidR="6FB12D4E">
        <w:rPr/>
        <w:t>[redacted]</w:t>
      </w:r>
      <w:r w:rsidR="533E4624">
        <w:rPr/>
        <w:t xml:space="preserve"> because</w:t>
      </w:r>
      <w:r w:rsidR="4BB49B34">
        <w:rPr/>
        <w:t xml:space="preserve"> </w:t>
      </w:r>
      <w:r w:rsidR="4BB49B34">
        <w:rPr/>
        <w:t>I’m</w:t>
      </w:r>
      <w:r w:rsidR="4BB49B34">
        <w:rPr/>
        <w:t xml:space="preserve"> f</w:t>
      </w:r>
      <w:r w:rsidR="533E4624">
        <w:rPr/>
        <w:t xml:space="preserve">rom the Western Isles. So technically </w:t>
      </w:r>
      <w:r w:rsidR="533E4624">
        <w:rPr/>
        <w:t>y</w:t>
      </w:r>
      <w:r w:rsidR="533E4624">
        <w:rPr/>
        <w:t>ou'</w:t>
      </w:r>
      <w:r w:rsidR="181C297B">
        <w:rPr/>
        <w:t>d</w:t>
      </w:r>
      <w:r w:rsidR="533E4624">
        <w:rPr/>
        <w:t xml:space="preserve"> </w:t>
      </w:r>
      <w:r w:rsidR="533E4624">
        <w:rPr/>
        <w:t xml:space="preserve">never do a placement in your home presbytery. But </w:t>
      </w:r>
      <w:r w:rsidR="533E4624">
        <w:rPr/>
        <w:t>I</w:t>
      </w:r>
      <w:r w:rsidR="533E4624">
        <w:rPr/>
        <w:t>'ll</w:t>
      </w:r>
      <w:r w:rsidR="533E4624">
        <w:rPr/>
        <w:t xml:space="preserve"> </w:t>
      </w:r>
      <w:r w:rsidR="3AEA2BA2">
        <w:rPr/>
        <w:t xml:space="preserve">[redacted] </w:t>
      </w:r>
      <w:r w:rsidR="533E4624">
        <w:rPr/>
        <w:t xml:space="preserve">have been a </w:t>
      </w:r>
      <w:r w:rsidR="7E7C5B9E">
        <w:rPr/>
        <w:t>[redacted]</w:t>
      </w:r>
      <w:r w:rsidR="533E4624">
        <w:rPr/>
        <w:t xml:space="preserve"> in </w:t>
      </w:r>
      <w:r w:rsidR="21AE569D">
        <w:rPr/>
        <w:t>Lewis</w:t>
      </w:r>
      <w:r w:rsidR="533E4624">
        <w:rPr/>
        <w:t xml:space="preserve"> </w:t>
      </w:r>
      <w:r w:rsidR="533E4624">
        <w:rPr/>
        <w:t xml:space="preserve">and she had planned </w:t>
      </w:r>
      <w:r w:rsidR="533E4624">
        <w:rPr/>
        <w:t>to</w:t>
      </w:r>
      <w:r w:rsidR="533E4624">
        <w:rPr/>
        <w:t xml:space="preserve"> </w:t>
      </w:r>
      <w:r w:rsidR="79BE1D8B">
        <w:rPr/>
        <w:t>[redacted]</w:t>
      </w:r>
      <w:r w:rsidR="533E4624">
        <w:rPr/>
        <w:t xml:space="preserve">. </w:t>
      </w:r>
      <w:r w:rsidR="533E4624">
        <w:rPr/>
        <w:t>S</w:t>
      </w:r>
      <w:r w:rsidR="533E4624">
        <w:rPr/>
        <w:t>o</w:t>
      </w:r>
      <w:r w:rsidR="533E4624">
        <w:rPr/>
        <w:t xml:space="preserve"> </w:t>
      </w:r>
      <w:r w:rsidR="533E4624">
        <w:rPr/>
        <w:t>w</w:t>
      </w:r>
      <w:r w:rsidR="533E4624">
        <w:rPr/>
        <w:t>e're</w:t>
      </w:r>
      <w:r w:rsidR="533E4624">
        <w:rPr/>
        <w:t xml:space="preserve"> </w:t>
      </w:r>
      <w:r w:rsidR="533E4624">
        <w:rPr/>
        <w:t>g</w:t>
      </w:r>
      <w:r w:rsidR="533E4624">
        <w:rPr/>
        <w:t>oing to go</w:t>
      </w:r>
      <w:r w:rsidR="533E4624">
        <w:rPr/>
        <w:t xml:space="preserve"> </w:t>
      </w:r>
      <w:r w:rsidR="533E4624">
        <w:rPr/>
        <w:t xml:space="preserve">home for three months during the summer. I would do a </w:t>
      </w:r>
      <w:r w:rsidR="533E4624">
        <w:rPr/>
        <w:t>s</w:t>
      </w:r>
      <w:r w:rsidR="533E4624">
        <w:rPr/>
        <w:t>ix week</w:t>
      </w:r>
      <w:r w:rsidR="533E4624">
        <w:rPr/>
        <w:t xml:space="preserve"> </w:t>
      </w:r>
      <w:r w:rsidR="533E4624">
        <w:rPr/>
        <w:t xml:space="preserve">placement then work for six weeks back on the </w:t>
      </w:r>
      <w:r w:rsidR="533E4624">
        <w:rPr/>
        <w:t>tools</w:t>
      </w:r>
      <w:r w:rsidR="533E4624">
        <w:rPr/>
        <w:t xml:space="preserve"> and then </w:t>
      </w:r>
      <w:r w:rsidR="533E4624">
        <w:rPr/>
        <w:t>w</w:t>
      </w:r>
      <w:r w:rsidR="533E4624">
        <w:rPr/>
        <w:t>e'd</w:t>
      </w:r>
      <w:r w:rsidR="533E4624">
        <w:rPr/>
        <w:t xml:space="preserve"> </w:t>
      </w:r>
      <w:r w:rsidR="533E4624">
        <w:rPr/>
        <w:t>go back to Edinburgh anyway</w:t>
      </w:r>
      <w:r w:rsidR="1B45726C">
        <w:rPr/>
        <w:t xml:space="preserve"> [redacted]</w:t>
      </w:r>
      <w:r w:rsidR="533E4624">
        <w:rPr/>
        <w:t>. But I went to</w:t>
      </w:r>
      <w:r w:rsidR="7FD97632">
        <w:rPr/>
        <w:t xml:space="preserve"> </w:t>
      </w:r>
      <w:r w:rsidR="7FD97632">
        <w:rPr/>
        <w:t>s</w:t>
      </w:r>
      <w:r w:rsidR="533E4624">
        <w:rPr/>
        <w:t>ix week</w:t>
      </w:r>
      <w:r w:rsidR="533E4624">
        <w:rPr/>
        <w:t xml:space="preserve"> placement, we stayed in the ma</w:t>
      </w:r>
      <w:r w:rsidR="74787976">
        <w:rPr/>
        <w:t>nse</w:t>
      </w:r>
      <w:r w:rsidR="533E4624">
        <w:rPr/>
        <w:t xml:space="preserve"> for three months. Now </w:t>
      </w:r>
      <w:r w:rsidR="533E4624">
        <w:rPr/>
        <w:t>w</w:t>
      </w:r>
      <w:r w:rsidR="533E4624">
        <w:rPr/>
        <w:t>e're</w:t>
      </w:r>
      <w:r w:rsidR="533E4624">
        <w:rPr/>
        <w:t xml:space="preserve"> </w:t>
      </w:r>
      <w:r w:rsidR="533E4624">
        <w:rPr/>
        <w:t xml:space="preserve">back on the </w:t>
      </w:r>
      <w:r w:rsidR="4FCDA321">
        <w:rPr/>
        <w:t>[redacted]</w:t>
      </w:r>
      <w:r w:rsidR="533E4624">
        <w:rPr/>
        <w:t xml:space="preserve"> for six weeks after the placement and then went back to </w:t>
      </w:r>
      <w:r w:rsidR="533E4624">
        <w:rPr/>
        <w:t>E</w:t>
      </w:r>
      <w:r w:rsidR="533E4624">
        <w:rPr/>
        <w:t xml:space="preserve">dinburgh </w:t>
      </w:r>
      <w:r w:rsidR="3632B5B8">
        <w:rPr/>
        <w:t>[redacted]</w:t>
      </w:r>
      <w:r w:rsidR="533E4624">
        <w:rPr/>
        <w:t xml:space="preserve">. That was invited back to </w:t>
      </w:r>
      <w:r w:rsidR="783904A6">
        <w:rPr/>
        <w:t>preach</w:t>
      </w:r>
      <w:r w:rsidR="533E4624">
        <w:rPr/>
        <w:t xml:space="preserve"> for three weeks in </w:t>
      </w:r>
      <w:r w:rsidR="64965116">
        <w:rPr/>
        <w:t>[redacted]</w:t>
      </w:r>
      <w:r w:rsidR="533E4624">
        <w:rPr/>
        <w:t>.</w:t>
      </w:r>
      <w:r w:rsidR="533E4624">
        <w:rPr/>
        <w:t xml:space="preserve"> I </w:t>
      </w:r>
      <w:r w:rsidR="533E4624">
        <w:rPr/>
        <w:t>d</w:t>
      </w:r>
      <w:r w:rsidR="533E4624">
        <w:rPr/>
        <w:t>idn't</w:t>
      </w:r>
      <w:r w:rsidR="533E4624">
        <w:rPr/>
        <w:t xml:space="preserve"> </w:t>
      </w:r>
      <w:r w:rsidR="533E4624">
        <w:rPr/>
        <w:t xml:space="preserve">know what to preach </w:t>
      </w:r>
      <w:r w:rsidR="533E4624">
        <w:rPr/>
        <w:t>on</w:t>
      </w:r>
      <w:r w:rsidR="533E4624">
        <w:rPr/>
        <w:t xml:space="preserve"> and</w:t>
      </w:r>
      <w:r w:rsidR="655E9738">
        <w:rPr/>
        <w:t xml:space="preserve"> s</w:t>
      </w:r>
      <w:r w:rsidR="533E4624">
        <w:rPr/>
        <w:t xml:space="preserve">o I decided </w:t>
      </w:r>
      <w:r w:rsidR="5FF84F14">
        <w:rPr/>
        <w:t>[redacted]</w:t>
      </w:r>
      <w:r w:rsidR="533E4624">
        <w:rPr/>
        <w:t xml:space="preserve"> was teaching on Psalm 22, so I thought, oh, right, </w:t>
      </w:r>
      <w:r w:rsidR="533E4624">
        <w:rPr/>
        <w:t>I</w:t>
      </w:r>
      <w:r w:rsidR="533E4624">
        <w:rPr/>
        <w:t>'ll</w:t>
      </w:r>
      <w:r w:rsidR="533E4624">
        <w:rPr/>
        <w:t xml:space="preserve"> </w:t>
      </w:r>
      <w:r w:rsidR="533E4624">
        <w:rPr/>
        <w:t>p</w:t>
      </w:r>
      <w:r w:rsidR="6EA35D03">
        <w:rPr/>
        <w:t>reach</w:t>
      </w:r>
      <w:r w:rsidR="533E4624">
        <w:rPr/>
        <w:t xml:space="preserve"> through Psalm 22 for three Sundays. Do that in the morning</w:t>
      </w:r>
      <w:r w:rsidR="41619E4B">
        <w:rPr/>
        <w:t xml:space="preserve"> a</w:t>
      </w:r>
      <w:r w:rsidR="533E4624">
        <w:rPr/>
        <w:t xml:space="preserve">nd then in the evening, I decided </w:t>
      </w:r>
      <w:r w:rsidR="533E4624">
        <w:rPr/>
        <w:t>I</w:t>
      </w:r>
      <w:r w:rsidR="533E4624">
        <w:rPr/>
        <w:t>'ll</w:t>
      </w:r>
      <w:r w:rsidR="533E4624">
        <w:rPr/>
        <w:t xml:space="preserve"> </w:t>
      </w:r>
      <w:r w:rsidR="533E4624">
        <w:rPr/>
        <w:t xml:space="preserve">preach through Haggai, I said I </w:t>
      </w:r>
      <w:r w:rsidR="533E4624">
        <w:rPr/>
        <w:t>d</w:t>
      </w:r>
      <w:r w:rsidR="533E4624">
        <w:rPr/>
        <w:t>on't</w:t>
      </w:r>
      <w:r w:rsidR="533E4624">
        <w:rPr/>
        <w:t xml:space="preserve"> </w:t>
      </w:r>
      <w:r w:rsidR="533E4624">
        <w:rPr/>
        <w:t>have a clue what Haggai is about and</w:t>
      </w:r>
      <w:r w:rsidR="33FD2C03">
        <w:rPr/>
        <w:t xml:space="preserve"> b</w:t>
      </w:r>
      <w:r w:rsidR="533E4624">
        <w:rPr/>
        <w:t>e good to learn</w:t>
      </w:r>
      <w:r w:rsidR="3899C724">
        <w:rPr/>
        <w:t xml:space="preserve">.  So </w:t>
      </w:r>
      <w:r w:rsidR="3899C724">
        <w:rPr/>
        <w:t>anyway</w:t>
      </w:r>
      <w:r w:rsidR="533E4624">
        <w:rPr/>
        <w:t xml:space="preserve">  I</w:t>
      </w:r>
      <w:r w:rsidR="533E4624">
        <w:rPr/>
        <w:t xml:space="preserve"> </w:t>
      </w:r>
      <w:r w:rsidR="110652DF">
        <w:rPr/>
        <w:t xml:space="preserve"> preached on H</w:t>
      </w:r>
      <w:r w:rsidR="533E4624">
        <w:rPr/>
        <w:t>aggai.</w:t>
      </w:r>
      <w:r w:rsidR="533E4624">
        <w:rPr/>
        <w:t xml:space="preserve"> First night Sunday night preaching </w:t>
      </w:r>
      <w:r w:rsidR="4CDF5989">
        <w:rPr/>
        <w:t xml:space="preserve">in [redacted], </w:t>
      </w:r>
      <w:r w:rsidR="533E4624">
        <w:rPr/>
        <w:t xml:space="preserve">preached on the text </w:t>
      </w:r>
      <w:r w:rsidR="5A9CFEA8">
        <w:rPr/>
        <w:t xml:space="preserve">“build my </w:t>
      </w:r>
      <w:r w:rsidR="5A9CFEA8">
        <w:rPr/>
        <w:t>house ,</w:t>
      </w:r>
      <w:r w:rsidR="5A9CFEA8">
        <w:rPr/>
        <w:t xml:space="preserve"> so that I may take pleasure in it t</w:t>
      </w:r>
      <w:r w:rsidR="533E4624">
        <w:rPr/>
        <w:t>hat my name may be glorified</w:t>
      </w:r>
      <w:r w:rsidR="4C877A65">
        <w:rPr/>
        <w:t>”</w:t>
      </w:r>
      <w:r w:rsidR="533E4624">
        <w:rPr/>
        <w:t>.</w:t>
      </w:r>
      <w:r w:rsidR="533E4624">
        <w:rPr/>
        <w:t xml:space="preserve"> So that was </w:t>
      </w:r>
      <w:r w:rsidR="55210DDA">
        <w:rPr/>
        <w:t>Haggai 1</w:t>
      </w:r>
      <w:r w:rsidR="533E4624">
        <w:rPr/>
        <w:t xml:space="preserve"> verse 8, seven and eight. And after the service</w:t>
      </w:r>
      <w:r w:rsidR="2E52FAA0">
        <w:rPr/>
        <w:t xml:space="preserve"> the S</w:t>
      </w:r>
      <w:r w:rsidR="533E4624">
        <w:rPr/>
        <w:t>ession Cl</w:t>
      </w:r>
      <w:r w:rsidR="2F0C12D5">
        <w:rPr/>
        <w:t>erk, h</w:t>
      </w:r>
      <w:r w:rsidR="533E4624">
        <w:rPr/>
        <w:t xml:space="preserve">e went to the </w:t>
      </w:r>
      <w:r w:rsidR="533E4624">
        <w:rPr/>
        <w:t>d</w:t>
      </w:r>
      <w:r w:rsidR="533E4624">
        <w:rPr/>
        <w:t>oor</w:t>
      </w:r>
      <w:r w:rsidR="533E4624">
        <w:rPr/>
        <w:t xml:space="preserve"> </w:t>
      </w:r>
      <w:r w:rsidR="533E4624">
        <w:rPr/>
        <w:t xml:space="preserve">and he showed me a little history book done during </w:t>
      </w:r>
      <w:r w:rsidR="5808EB4A">
        <w:rPr/>
        <w:t>a</w:t>
      </w:r>
      <w:r w:rsidR="533E4624">
        <w:rPr/>
        <w:t xml:space="preserve"> </w:t>
      </w:r>
      <w:r w:rsidR="56506846">
        <w:rPr/>
        <w:t>re</w:t>
      </w:r>
      <w:r w:rsidR="533E4624">
        <w:rPr/>
        <w:t xml:space="preserve">novation of the church when </w:t>
      </w:r>
      <w:r w:rsidR="1279121E">
        <w:rPr/>
        <w:t>[redacted] was there. And in [redacted date]</w:t>
      </w:r>
      <w:r w:rsidR="533E4624">
        <w:rPr/>
        <w:t xml:space="preserve">, they renovated the church and when they went back into the church in </w:t>
      </w:r>
      <w:r w:rsidR="1A8442CA">
        <w:rPr/>
        <w:t>[redacted]</w:t>
      </w:r>
      <w:r w:rsidR="533E4624">
        <w:rPr/>
        <w:t xml:space="preserve">, the minister preached the </w:t>
      </w:r>
      <w:r w:rsidR="533E4624">
        <w:rPr/>
        <w:t>s</w:t>
      </w:r>
      <w:r w:rsidR="533E4624">
        <w:rPr/>
        <w:t xml:space="preserve">ermon </w:t>
      </w:r>
      <w:r w:rsidR="533E4624">
        <w:rPr/>
        <w:t xml:space="preserve">and it was that text </w:t>
      </w:r>
      <w:r w:rsidR="4202638C">
        <w:rPr/>
        <w:t>“build my house , so that I may take pleasure in it that my name may be glorified” A</w:t>
      </w:r>
      <w:r w:rsidR="533E4624">
        <w:rPr/>
        <w:t>nyway</w:t>
      </w:r>
      <w:r w:rsidR="26573DE4">
        <w:rPr/>
        <w:t>, s</w:t>
      </w:r>
      <w:r w:rsidR="533E4624">
        <w:rPr/>
        <w:t xml:space="preserve">o that night I asked the Lord, I said, </w:t>
      </w:r>
      <w:r w:rsidR="75B395A1">
        <w:rPr/>
        <w:t>‘</w:t>
      </w:r>
      <w:r w:rsidR="533E4624">
        <w:rPr/>
        <w:t>w</w:t>
      </w:r>
      <w:r w:rsidR="533E4624">
        <w:rPr/>
        <w:t>ell,</w:t>
      </w:r>
      <w:r w:rsidR="533E4624">
        <w:rPr/>
        <w:t xml:space="preserve"> Lord</w:t>
      </w:r>
      <w:r w:rsidR="37DAD709">
        <w:rPr/>
        <w:t xml:space="preserve"> </w:t>
      </w:r>
      <w:r w:rsidR="533E4624">
        <w:rPr/>
        <w:t xml:space="preserve"> </w:t>
      </w:r>
      <w:r w:rsidR="533E4624">
        <w:rPr/>
        <w:t>if y</w:t>
      </w:r>
      <w:r w:rsidR="533E4624">
        <w:rPr/>
        <w:t xml:space="preserve">ou're </w:t>
      </w:r>
      <w:r w:rsidR="533E4624">
        <w:rPr/>
        <w:t>g</w:t>
      </w:r>
      <w:r w:rsidR="533E4624">
        <w:rPr/>
        <w:t>onna</w:t>
      </w:r>
      <w:r w:rsidR="533E4624">
        <w:rPr/>
        <w:t xml:space="preserve"> </w:t>
      </w:r>
      <w:r w:rsidR="533E4624">
        <w:rPr/>
        <w:t xml:space="preserve">call me to </w:t>
      </w:r>
      <w:r w:rsidR="70ED0D6A">
        <w:rPr/>
        <w:t>[redacted]</w:t>
      </w:r>
      <w:r w:rsidR="533E4624">
        <w:rPr/>
        <w:t>, i</w:t>
      </w:r>
      <w:r w:rsidR="533E4624">
        <w:rPr/>
        <w:t xml:space="preserve">t'll </w:t>
      </w:r>
      <w:r w:rsidR="533E4624">
        <w:rPr/>
        <w:t>be that text and that text alone.</w:t>
      </w:r>
      <w:r w:rsidR="6E3A24D2">
        <w:rPr/>
        <w:t xml:space="preserve">’ </w:t>
      </w:r>
      <w:r w:rsidR="533E4624">
        <w:rPr/>
        <w:t xml:space="preserve">And </w:t>
      </w:r>
      <w:r w:rsidR="533E4624">
        <w:rPr/>
        <w:t>t</w:t>
      </w:r>
      <w:r w:rsidR="533E4624">
        <w:rPr/>
        <w:t>hat's</w:t>
      </w:r>
      <w:r w:rsidR="533E4624">
        <w:rPr/>
        <w:t xml:space="preserve"> </w:t>
      </w:r>
      <w:r w:rsidR="533E4624">
        <w:rPr/>
        <w:t xml:space="preserve">the only thing that was going to make me </w:t>
      </w:r>
      <w:r w:rsidR="0B125A5E">
        <w:rPr/>
        <w:t>go</w:t>
      </w:r>
      <w:r w:rsidR="533E4624">
        <w:rPr/>
        <w:t xml:space="preserve"> there because I </w:t>
      </w:r>
      <w:r w:rsidR="533E4624">
        <w:rPr/>
        <w:t>d</w:t>
      </w:r>
      <w:r w:rsidR="533E4624">
        <w:rPr/>
        <w:t>idn't</w:t>
      </w:r>
      <w:r w:rsidR="533E4624">
        <w:rPr/>
        <w:t xml:space="preserve"> </w:t>
      </w:r>
      <w:r w:rsidR="533E4624">
        <w:rPr/>
        <w:t xml:space="preserve">want to go there. I mean, </w:t>
      </w:r>
      <w:r w:rsidR="533E4624">
        <w:rPr/>
        <w:t>I</w:t>
      </w:r>
      <w:r w:rsidR="533E4624">
        <w:rPr/>
        <w:t>'d</w:t>
      </w:r>
      <w:r w:rsidR="533E4624">
        <w:rPr/>
        <w:t xml:space="preserve"> </w:t>
      </w:r>
      <w:r w:rsidR="533E4624">
        <w:rPr/>
        <w:t xml:space="preserve">worked in </w:t>
      </w:r>
      <w:r w:rsidR="1507A8BD">
        <w:rPr/>
        <w:t xml:space="preserve">[redacted] </w:t>
      </w:r>
      <w:r w:rsidR="533E4624">
        <w:rPr/>
        <w:t>before, and I always found out very</w:t>
      </w:r>
      <w:r w:rsidR="256E660D">
        <w:rPr/>
        <w:t xml:space="preserve">, </w:t>
      </w:r>
      <w:r w:rsidR="533E4624">
        <w:rPr/>
        <w:t>was wet</w:t>
      </w:r>
      <w:r w:rsidR="18CE10C6">
        <w:rPr/>
        <w:t>,</w:t>
      </w:r>
      <w:r w:rsidR="533E4624">
        <w:rPr/>
        <w:t xml:space="preserve"> was windy</w:t>
      </w:r>
      <w:r w:rsidR="164C7BF5">
        <w:rPr/>
        <w:t>, was rainy.</w:t>
      </w:r>
      <w:r w:rsidR="533E4624">
        <w:rPr/>
        <w:t xml:space="preserve"> </w:t>
      </w:r>
      <w:r w:rsidR="533E4624">
        <w:rPr/>
        <w:t>So</w:t>
      </w:r>
      <w:r w:rsidR="6C0B4831">
        <w:rPr/>
        <w:t xml:space="preserve"> </w:t>
      </w:r>
      <w:r w:rsidR="533E4624">
        <w:rPr/>
        <w:t>I'm</w:t>
      </w:r>
      <w:r w:rsidR="533E4624">
        <w:rPr/>
        <w:t xml:space="preserve"> back t</w:t>
      </w:r>
      <w:r w:rsidR="533E4624">
        <w:rPr/>
        <w:t xml:space="preserve">o </w:t>
      </w:r>
      <w:r w:rsidR="533E4624">
        <w:rPr/>
        <w:t xml:space="preserve">college, </w:t>
      </w:r>
      <w:r w:rsidR="1F905AC6">
        <w:rPr/>
        <w:t>[redacted date] and</w:t>
      </w:r>
      <w:r>
        <w:br/>
      </w:r>
      <w:r w:rsidR="533E4624">
        <w:rPr/>
        <w:t>a</w:t>
      </w:r>
      <w:r w:rsidR="533E4624">
        <w:rPr/>
        <w:t xml:space="preserve">fter </w:t>
      </w:r>
      <w:r w:rsidR="533E4624">
        <w:rPr/>
        <w:t>lunch, we always had worship in college</w:t>
      </w:r>
      <w:r w:rsidR="5DE9689A">
        <w:rPr/>
        <w:t>, s</w:t>
      </w:r>
      <w:r w:rsidR="533E4624">
        <w:rPr/>
        <w:t xml:space="preserve">o </w:t>
      </w:r>
      <w:r w:rsidR="10ACD907">
        <w:rPr/>
        <w:t>[redacted]</w:t>
      </w:r>
      <w:r w:rsidR="533E4624">
        <w:rPr/>
        <w:t xml:space="preserve">, </w:t>
      </w:r>
      <w:r w:rsidR="533E4624">
        <w:rPr/>
        <w:t>h</w:t>
      </w:r>
      <w:r w:rsidR="533E4624">
        <w:rPr/>
        <w:t>e's</w:t>
      </w:r>
      <w:r w:rsidR="533E4624">
        <w:rPr/>
        <w:t xml:space="preserve"> </w:t>
      </w:r>
      <w:r w:rsidR="533E4624">
        <w:rPr/>
        <w:t>the SRC.</w:t>
      </w:r>
      <w:r w:rsidR="0FD6518B">
        <w:rPr/>
        <w:t xml:space="preserve"> </w:t>
      </w:r>
      <w:r w:rsidR="533E4624">
        <w:rPr/>
        <w:t>So</w:t>
      </w:r>
      <w:r w:rsidR="533E4624">
        <w:rPr/>
        <w:t xml:space="preserve"> whatever that is, student r</w:t>
      </w:r>
      <w:r w:rsidR="533E4624">
        <w:rPr/>
        <w:t>epresentative</w:t>
      </w:r>
      <w:r w:rsidR="4C854F77">
        <w:rPr/>
        <w:t>,</w:t>
      </w:r>
      <w:r w:rsidR="533E4624">
        <w:rPr/>
        <w:t xml:space="preserve"> whatever it is. </w:t>
      </w:r>
      <w:r w:rsidR="57352FF4">
        <w:rPr/>
        <w:t>a</w:t>
      </w:r>
      <w:r w:rsidR="533E4624">
        <w:rPr/>
        <w:t xml:space="preserve">nyway, he started off worship, so we did Exodus </w:t>
      </w:r>
      <w:r w:rsidR="474B6647">
        <w:rPr/>
        <w:t>1</w:t>
      </w:r>
      <w:r w:rsidR="533E4624">
        <w:rPr/>
        <w:t xml:space="preserve"> on t</w:t>
      </w:r>
      <w:r w:rsidR="533E4624">
        <w:rPr/>
        <w:t xml:space="preserve">he Tuesday </w:t>
      </w:r>
      <w:r w:rsidR="533E4624">
        <w:rPr/>
        <w:t>afternoon</w:t>
      </w:r>
      <w:r w:rsidR="70620F45">
        <w:rPr/>
        <w:t>, t</w:t>
      </w:r>
      <w:r w:rsidR="533E4624">
        <w:rPr/>
        <w:t xml:space="preserve">hen </w:t>
      </w:r>
      <w:r w:rsidR="533E4624">
        <w:rPr/>
        <w:t>w</w:t>
      </w:r>
      <w:r w:rsidR="533E4624">
        <w:rPr/>
        <w:t xml:space="preserve">hoever's </w:t>
      </w:r>
      <w:r w:rsidR="533E4624">
        <w:rPr/>
        <w:t>doing worship the next day, Exodus 2 on Wednesday, Exodus 3 on Thursday and then a professor would usually take it on F</w:t>
      </w:r>
      <w:r w:rsidR="533E4624">
        <w:rPr/>
        <w:t xml:space="preserve">riday </w:t>
      </w:r>
      <w:r w:rsidR="533E4624">
        <w:rPr/>
        <w:t>and it was meant to be Exodus 4, which is following it consecutively. B</w:t>
      </w:r>
      <w:r w:rsidR="533E4624">
        <w:rPr/>
        <w:t xml:space="preserve">ut he </w:t>
      </w:r>
      <w:r w:rsidR="533E4624">
        <w:rPr/>
        <w:t>the professor, John McIntosh, stood up and he s</w:t>
      </w:r>
      <w:r w:rsidR="533E4624">
        <w:rPr/>
        <w:t>aid</w:t>
      </w:r>
      <w:r w:rsidR="6CAA7EE1">
        <w:rPr/>
        <w:t xml:space="preserve"> ‘b</w:t>
      </w:r>
      <w:r w:rsidR="533E4624">
        <w:rPr/>
        <w:t>oys, w</w:t>
      </w:r>
      <w:r w:rsidR="533E4624">
        <w:rPr/>
        <w:t xml:space="preserve">e're </w:t>
      </w:r>
      <w:r w:rsidR="533E4624">
        <w:rPr/>
        <w:t xml:space="preserve">going to read Haggai </w:t>
      </w:r>
      <w:r w:rsidR="2C7418DA">
        <w:rPr/>
        <w:t>1</w:t>
      </w:r>
      <w:r w:rsidR="533E4624">
        <w:rPr/>
        <w:t>.</w:t>
      </w:r>
      <w:r w:rsidR="7FFB96AE">
        <w:rPr/>
        <w:t xml:space="preserve">’ </w:t>
      </w:r>
      <w:r w:rsidR="533E4624">
        <w:rPr/>
        <w:t xml:space="preserve">I thought, </w:t>
      </w:r>
      <w:r w:rsidR="533E4624">
        <w:rPr/>
        <w:t>O</w:t>
      </w:r>
      <w:r w:rsidR="533E4624">
        <w:rPr/>
        <w:t>h</w:t>
      </w:r>
      <w:r w:rsidR="533E4624">
        <w:rPr/>
        <w:t xml:space="preserve"> </w:t>
      </w:r>
      <w:r w:rsidR="533E4624">
        <w:rPr/>
        <w:t>my word</w:t>
      </w:r>
      <w:r w:rsidR="533E4624">
        <w:rPr/>
        <w:t>.</w:t>
      </w:r>
      <w:r w:rsidR="533E4624">
        <w:rPr/>
        <w:t xml:space="preserve"> </w:t>
      </w:r>
      <w:r w:rsidR="533E4624">
        <w:rPr/>
        <w:t xml:space="preserve">And he </w:t>
      </w:r>
      <w:r w:rsidR="533E4624">
        <w:rPr/>
        <w:t>r</w:t>
      </w:r>
      <w:r w:rsidR="533E4624">
        <w:rPr/>
        <w:t>ead through</w:t>
      </w:r>
      <w:r w:rsidR="533E4624">
        <w:rPr/>
        <w:t xml:space="preserve"> </w:t>
      </w:r>
      <w:r w:rsidR="533E4624">
        <w:rPr/>
        <w:t xml:space="preserve">Haggai chapter </w:t>
      </w:r>
      <w:r w:rsidR="533E4624">
        <w:rPr/>
        <w:t>o</w:t>
      </w:r>
      <w:r w:rsidR="533E4624">
        <w:rPr/>
        <w:t>ne</w:t>
      </w:r>
      <w:r w:rsidR="533E4624">
        <w:rPr/>
        <w:t xml:space="preserve"> </w:t>
      </w:r>
      <w:r w:rsidR="533E4624">
        <w:rPr/>
        <w:t xml:space="preserve">and he </w:t>
      </w:r>
      <w:r w:rsidR="533E4624">
        <w:rPr/>
        <w:t>h</w:t>
      </w:r>
      <w:r w:rsidR="533E4624">
        <w:rPr/>
        <w:t>e</w:t>
      </w:r>
      <w:r w:rsidR="533E4624">
        <w:rPr/>
        <w:t xml:space="preserve"> </w:t>
      </w:r>
      <w:r w:rsidR="533E4624">
        <w:rPr/>
        <w:t xml:space="preserve">stopped at verses 7 and eight and said this is what </w:t>
      </w:r>
      <w:r w:rsidR="533E4624">
        <w:rPr/>
        <w:t>y</w:t>
      </w:r>
      <w:r w:rsidR="533E4624">
        <w:rPr/>
        <w:t>ou're</w:t>
      </w:r>
      <w:r w:rsidR="533E4624">
        <w:rPr/>
        <w:t xml:space="preserve"> </w:t>
      </w:r>
      <w:r w:rsidR="533E4624">
        <w:rPr/>
        <w:t>called to do, build a house and it may take pleasure in it to many people glorified.</w:t>
      </w:r>
      <w:r w:rsidR="7C0B424A">
        <w:rPr/>
        <w:t xml:space="preserve"> </w:t>
      </w:r>
      <w:r w:rsidR="533E4624">
        <w:rPr/>
        <w:t>So that was it. I knew that the Lord i</w:t>
      </w:r>
      <w:r w:rsidR="533E4624">
        <w:rPr/>
        <w:t xml:space="preserve">s </w:t>
      </w:r>
      <w:r w:rsidR="533E4624">
        <w:rPr/>
        <w:t>working</w:t>
      </w:r>
      <w:r w:rsidR="2A54368A">
        <w:rPr/>
        <w:t>, c</w:t>
      </w:r>
      <w:r w:rsidR="533E4624">
        <w:rPr/>
        <w:t>onfirmed it with this word</w:t>
      </w:r>
      <w:r w:rsidR="5D5D97D3">
        <w:rPr/>
        <w:t xml:space="preserve"> a</w:t>
      </w:r>
      <w:r w:rsidR="533E4624">
        <w:rPr/>
        <w:t xml:space="preserve">nd </w:t>
      </w:r>
      <w:r w:rsidR="533E4624">
        <w:rPr/>
        <w:t>s</w:t>
      </w:r>
      <w:r w:rsidR="533E4624">
        <w:rPr/>
        <w:t xml:space="preserve">o </w:t>
      </w:r>
      <w:r w:rsidR="533E4624">
        <w:rPr/>
        <w:t xml:space="preserve">for me </w:t>
      </w:r>
      <w:r w:rsidR="533E4624">
        <w:rPr/>
        <w:t>it's</w:t>
      </w:r>
      <w:r w:rsidR="19D88EEB">
        <w:rPr/>
        <w:t xml:space="preserve"> to</w:t>
      </w:r>
      <w:r w:rsidR="533E4624">
        <w:rPr/>
        <w:t xml:space="preserve"> know the mind of the Lord or to</w:t>
      </w:r>
      <w:r w:rsidR="533E4624">
        <w:rPr/>
        <w:t xml:space="preserve"> know that </w:t>
      </w:r>
      <w:r w:rsidR="533E4624">
        <w:rPr/>
        <w:t>y</w:t>
      </w:r>
      <w:r w:rsidR="533E4624">
        <w:rPr/>
        <w:t>ou're</w:t>
      </w:r>
      <w:r w:rsidR="533E4624">
        <w:rPr/>
        <w:t xml:space="preserve"> </w:t>
      </w:r>
      <w:r w:rsidR="533E4624">
        <w:rPr/>
        <w:t xml:space="preserve">in the will of the Lord </w:t>
      </w:r>
      <w:r w:rsidR="533E4624">
        <w:rPr/>
        <w:t>r</w:t>
      </w:r>
      <w:r w:rsidR="533E4624">
        <w:rPr/>
        <w:t>egarding</w:t>
      </w:r>
      <w:r w:rsidR="533E4624">
        <w:rPr/>
        <w:t xml:space="preserve"> </w:t>
      </w:r>
      <w:r w:rsidR="533E4624">
        <w:rPr/>
        <w:t>a call?</w:t>
      </w:r>
      <w:r w:rsidR="40ABD9D7">
        <w:rPr/>
        <w:t xml:space="preserve"> </w:t>
      </w:r>
      <w:r w:rsidR="533E4624">
        <w:rPr/>
        <w:t>It's</w:t>
      </w:r>
      <w:r w:rsidR="533E4624">
        <w:rPr/>
        <w:t xml:space="preserve"> the word Providence in the church. </w:t>
      </w:r>
      <w:r w:rsidR="533E4624">
        <w:rPr/>
        <w:t>S</w:t>
      </w:r>
      <w:r w:rsidR="533E4624">
        <w:rPr/>
        <w:t>o</w:t>
      </w:r>
      <w:r w:rsidR="533E4624">
        <w:rPr/>
        <w:t xml:space="preserve"> </w:t>
      </w:r>
      <w:r w:rsidR="533E4624">
        <w:rPr/>
        <w:t>the word is spoken. Haggai 1 Providence of it was John McIntosh, and then the church confirms the call when they sign a call.</w:t>
      </w:r>
      <w:r w:rsidR="021882AF">
        <w:rPr/>
        <w:t xml:space="preserve"> </w:t>
      </w:r>
      <w:r w:rsidR="533E4624">
        <w:rPr/>
        <w:t xml:space="preserve">So, and </w:t>
      </w:r>
      <w:r w:rsidR="533E4624">
        <w:rPr/>
        <w:t>t</w:t>
      </w:r>
      <w:r w:rsidR="533E4624">
        <w:rPr/>
        <w:t>hat's</w:t>
      </w:r>
      <w:r w:rsidR="533E4624">
        <w:rPr/>
        <w:t xml:space="preserve"> </w:t>
      </w:r>
      <w:r w:rsidR="533E4624">
        <w:rPr/>
        <w:t xml:space="preserve">what happened </w:t>
      </w:r>
      <w:r w:rsidR="79C60129">
        <w:rPr/>
        <w:t xml:space="preserve">[reacted </w:t>
      </w:r>
      <w:r w:rsidR="79C60129">
        <w:rPr/>
        <w:t>date]</w:t>
      </w:r>
      <w:r w:rsidR="533E4624">
        <w:rPr/>
        <w:t>if</w:t>
      </w:r>
      <w:r w:rsidR="533E4624">
        <w:rPr/>
        <w:t xml:space="preserve"> I was </w:t>
      </w:r>
      <w:r w:rsidR="533E4624">
        <w:rPr/>
        <w:t>s</w:t>
      </w:r>
      <w:r w:rsidR="533E4624">
        <w:rPr/>
        <w:t>igned</w:t>
      </w:r>
      <w:r w:rsidR="533E4624">
        <w:rPr/>
        <w:t xml:space="preserve"> </w:t>
      </w:r>
      <w:r w:rsidR="533E4624">
        <w:rPr/>
        <w:t xml:space="preserve">a call, I went. And so </w:t>
      </w:r>
      <w:r w:rsidR="533E4624">
        <w:rPr/>
        <w:t>t</w:t>
      </w:r>
      <w:r w:rsidR="533E4624">
        <w:rPr/>
        <w:t>hat's</w:t>
      </w:r>
      <w:r w:rsidR="533E4624">
        <w:rPr/>
        <w:t xml:space="preserve"> </w:t>
      </w:r>
      <w:r w:rsidR="533E4624">
        <w:rPr/>
        <w:t>what kept me there.</w:t>
      </w:r>
      <w:r w:rsidR="4B5B229F">
        <w:rPr/>
        <w:t xml:space="preserve"> </w:t>
      </w:r>
      <w:r w:rsidR="533E4624">
        <w:rPr/>
        <w:t>So</w:t>
      </w:r>
      <w:r w:rsidR="533E4624">
        <w:rPr/>
        <w:t xml:space="preserve"> I mean, for me like rural ministry, </w:t>
      </w:r>
      <w:r w:rsidR="533E4624">
        <w:rPr/>
        <w:t>it's</w:t>
      </w:r>
      <w:r w:rsidR="533E4624">
        <w:rPr/>
        <w:t xml:space="preserve"> not easy and</w:t>
      </w:r>
      <w:r w:rsidR="7F081600">
        <w:rPr/>
        <w:t xml:space="preserve"> </w:t>
      </w:r>
      <w:r w:rsidR="473CDC2A">
        <w:rPr/>
        <w:t>I suppose</w:t>
      </w:r>
      <w:r w:rsidR="533E4624">
        <w:rPr/>
        <w:t xml:space="preserve"> any ministry is not easy. And </w:t>
      </w:r>
      <w:r w:rsidR="533E4624">
        <w:rPr/>
        <w:t>So</w:t>
      </w:r>
      <w:r w:rsidR="533E4624">
        <w:rPr/>
        <w:t xml:space="preserve"> what keeps you?</w:t>
      </w:r>
    </w:p>
    <w:p w:rsidR="007373E4" w:rsidRDefault="005F4A95" w14:paraId="02089D24" w14:textId="0F5016C0">
      <w:r w:rsidRPr="7055B42A" w:rsidR="533E4624">
        <w:rPr>
          <w:b w:val="1"/>
          <w:bCs w:val="1"/>
        </w:rPr>
        <w:t>[Interviewer]</w:t>
      </w:r>
      <w:r>
        <w:br/>
      </w:r>
      <w:r w:rsidR="533E4624">
        <w:rPr/>
        <w:t>16:17</w:t>
      </w:r>
      <w:r>
        <w:br/>
      </w:r>
      <w:r w:rsidR="533E4624">
        <w:rPr/>
        <w:t xml:space="preserve">No, but well, </w:t>
      </w:r>
      <w:r w:rsidR="533E4624">
        <w:rPr/>
        <w:t>let's</w:t>
      </w:r>
      <w:r w:rsidR="533E4624">
        <w:rPr/>
        <w:t xml:space="preserve"> not jump ahead too</w:t>
      </w:r>
      <w:r w:rsidR="45BE46DB">
        <w:rPr/>
        <w:t xml:space="preserve"> </w:t>
      </w:r>
      <w:r w:rsidR="533E4624">
        <w:rPr/>
        <w:t xml:space="preserve">far. </w:t>
      </w:r>
      <w:r w:rsidR="533E4624">
        <w:rPr/>
        <w:t>I've</w:t>
      </w:r>
      <w:r w:rsidR="533E4624">
        <w:rPr/>
        <w:t xml:space="preserve"> got questions about challenges and </w:t>
      </w:r>
      <w:r w:rsidR="4997832E">
        <w:rPr/>
        <w:t>j</w:t>
      </w:r>
      <w:r w:rsidR="533E4624">
        <w:rPr/>
        <w:t>oy's coming up shortly.</w:t>
      </w:r>
    </w:p>
    <w:p w:rsidR="007373E4" w:rsidRDefault="005F4A95" w14:paraId="1F811E8F" w14:textId="77777777">
      <w:r>
        <w:rPr>
          <w:b/>
        </w:rPr>
        <w:t>[Participant]</w:t>
      </w:r>
      <w:r>
        <w:rPr>
          <w:b/>
        </w:rPr>
        <w:br/>
      </w:r>
      <w:r>
        <w:t>16:24</w:t>
      </w:r>
      <w:r>
        <w:br/>
      </w:r>
      <w:r>
        <w:t>OK, OK.</w:t>
      </w:r>
    </w:p>
    <w:p w:rsidR="007373E4" w:rsidRDefault="005F4A95" w14:paraId="377E1B6F" w14:textId="77777777">
      <w:r>
        <w:rPr>
          <w:b/>
        </w:rPr>
        <w:t>[Interviewer]</w:t>
      </w:r>
      <w:r>
        <w:rPr>
          <w:b/>
        </w:rPr>
        <w:br/>
      </w:r>
      <w:r>
        <w:t>16:25</w:t>
      </w:r>
      <w:r>
        <w:br/>
      </w:r>
      <w:r>
        <w:t>The second question is about.</w:t>
      </w:r>
    </w:p>
    <w:p w:rsidR="007373E4" w:rsidRDefault="005F4A95" w14:paraId="7BEF46BD" w14:textId="77777777">
      <w:r>
        <w:rPr>
          <w:b/>
        </w:rPr>
        <w:t>[Participant]</w:t>
      </w:r>
      <w:r>
        <w:rPr>
          <w:b/>
        </w:rPr>
        <w:br/>
      </w:r>
      <w:r>
        <w:t>16:29</w:t>
      </w:r>
      <w:r>
        <w:br/>
      </w:r>
      <w:r>
        <w:t>Does any of that make sense? Does that answering your question?</w:t>
      </w:r>
    </w:p>
    <w:p w:rsidR="007373E4" w:rsidRDefault="005F4A95" w14:paraId="2579C390" w14:textId="66D2E427">
      <w:r w:rsidRPr="7055B42A" w:rsidR="533E4624">
        <w:rPr>
          <w:b w:val="1"/>
          <w:bCs w:val="1"/>
        </w:rPr>
        <w:t>[Interviewer]</w:t>
      </w:r>
      <w:r>
        <w:br/>
      </w:r>
      <w:r w:rsidR="533E4624">
        <w:rPr/>
        <w:t>16:29</w:t>
      </w:r>
      <w:r>
        <w:br/>
      </w:r>
      <w:r w:rsidR="533E4624">
        <w:rPr/>
        <w:t xml:space="preserve">Yeah. Yes, absolutely. </w:t>
      </w:r>
    </w:p>
    <w:p w:rsidR="007373E4" w:rsidRDefault="005F4A95" w14:paraId="4B502B60" w14:textId="77777777">
      <w:r>
        <w:rPr>
          <w:b/>
        </w:rPr>
        <w:t>[Participant]</w:t>
      </w:r>
      <w:r>
        <w:rPr>
          <w:b/>
        </w:rPr>
        <w:br/>
      </w:r>
      <w:r>
        <w:t>16:44</w:t>
      </w:r>
      <w:r>
        <w:br/>
      </w:r>
      <w:r>
        <w:t>That's good.</w:t>
      </w:r>
    </w:p>
    <w:p w:rsidR="007373E4" w:rsidRDefault="005F4A95" w14:paraId="5D9CE754" w14:textId="77777777">
      <w:r>
        <w:rPr>
          <w:b/>
        </w:rPr>
        <w:t>[Interviewer]</w:t>
      </w:r>
      <w:r>
        <w:rPr>
          <w:b/>
        </w:rPr>
        <w:br/>
      </w:r>
      <w:r>
        <w:t>16:49</w:t>
      </w:r>
      <w:r>
        <w:br/>
      </w:r>
      <w:r>
        <w:t>OK. So can you tell me and again, just don't assume any knowledge on my part, just describe the communities that you've served in in terms of size, culture, kind of key characteristics.</w:t>
      </w:r>
      <w:r>
        <w:br/>
      </w:r>
      <w:r>
        <w:t>Differences. Similarities.</w:t>
      </w:r>
    </w:p>
    <w:p w:rsidR="007373E4" w:rsidP="7055B42A" w:rsidRDefault="005F4A95" w14:paraId="131AC5AC" w14:textId="11E86BD3">
      <w:pPr>
        <w:pStyle w:val="Normal"/>
        <w:suppressLineNumbers w:val="0"/>
        <w:bidi w:val="0"/>
        <w:spacing w:before="0" w:beforeAutospacing="off" w:after="200" w:afterAutospacing="off" w:line="276" w:lineRule="auto"/>
        <w:ind w:left="0" w:right="0"/>
        <w:jc w:val="left"/>
      </w:pPr>
      <w:r w:rsidRPr="7055B42A" w:rsidR="533E4624">
        <w:rPr>
          <w:b w:val="1"/>
          <w:bCs w:val="1"/>
        </w:rPr>
        <w:t>[Participant]</w:t>
      </w:r>
      <w:r>
        <w:br/>
      </w:r>
      <w:r w:rsidR="533E4624">
        <w:rPr/>
        <w:t>17:05</w:t>
      </w:r>
      <w:r>
        <w:br/>
      </w:r>
      <w:r w:rsidR="533E4624">
        <w:rPr/>
        <w:t>OK.</w:t>
      </w:r>
      <w:r w:rsidR="263B0614">
        <w:rPr/>
        <w:t xml:space="preserve"> </w:t>
      </w:r>
      <w:r w:rsidR="533E4624">
        <w:rPr/>
        <w:t xml:space="preserve">I mean, </w:t>
      </w:r>
      <w:r w:rsidR="533E4624">
        <w:rPr/>
        <w:t>I've</w:t>
      </w:r>
      <w:r w:rsidR="533E4624">
        <w:rPr/>
        <w:t xml:space="preserve"> only been in </w:t>
      </w:r>
      <w:r w:rsidR="2CE41A5D">
        <w:rPr/>
        <w:t>[redacted]</w:t>
      </w:r>
      <w:r w:rsidR="533E4624">
        <w:rPr/>
        <w:t>for</w:t>
      </w:r>
      <w:r w:rsidR="7F5F49C4">
        <w:rPr/>
        <w:t xml:space="preserve"> </w:t>
      </w:r>
      <w:r w:rsidR="7F5F49C4">
        <w:rPr/>
        <w:t>me</w:t>
      </w:r>
      <w:r w:rsidR="533E4624">
        <w:rPr/>
        <w:t>,</w:t>
      </w:r>
      <w:r w:rsidR="6B5E5B7F">
        <w:rPr/>
        <w:t>[</w:t>
      </w:r>
      <w:r w:rsidR="6B5E5B7F">
        <w:rPr/>
        <w:t xml:space="preserve">redacted] </w:t>
      </w:r>
      <w:r w:rsidR="533E4624">
        <w:rPr/>
        <w:t xml:space="preserve">So I </w:t>
      </w:r>
      <w:r w:rsidR="533E4624">
        <w:rPr/>
        <w:t>can't</w:t>
      </w:r>
      <w:r w:rsidR="533E4624">
        <w:rPr/>
        <w:t xml:space="preserve"> really compare it to anything, but I can. I can only really go </w:t>
      </w:r>
      <w:r w:rsidR="533E4624">
        <w:rPr/>
        <w:t>on the basis of</w:t>
      </w:r>
      <w:r w:rsidR="533E4624">
        <w:rPr/>
        <w:t xml:space="preserve"> </w:t>
      </w:r>
      <w:r w:rsidR="019627D4">
        <w:rPr/>
        <w:t xml:space="preserve">[redacted] </w:t>
      </w:r>
      <w:r w:rsidR="533E4624">
        <w:rPr/>
        <w:t xml:space="preserve">Although not being as a </w:t>
      </w:r>
      <w:r w:rsidR="533E4624">
        <w:rPr/>
        <w:t xml:space="preserve">rural community as well, although </w:t>
      </w:r>
      <w:r w:rsidR="533E4624">
        <w:rPr/>
        <w:t>i</w:t>
      </w:r>
      <w:r w:rsidR="533E4624">
        <w:rPr/>
        <w:t>t's</w:t>
      </w:r>
      <w:r w:rsidR="533E4624">
        <w:rPr/>
        <w:t xml:space="preserve"> </w:t>
      </w:r>
      <w:r w:rsidR="533E4624">
        <w:rPr/>
        <w:t xml:space="preserve">urban as well because </w:t>
      </w:r>
      <w:r w:rsidR="533E4624">
        <w:rPr/>
        <w:t>i</w:t>
      </w:r>
      <w:r w:rsidR="533E4624">
        <w:rPr/>
        <w:t>t's</w:t>
      </w:r>
      <w:r w:rsidR="533E4624">
        <w:rPr/>
        <w:t xml:space="preserve"> </w:t>
      </w:r>
      <w:r w:rsidR="533E4624">
        <w:rPr/>
        <w:t xml:space="preserve">got </w:t>
      </w:r>
      <w:r w:rsidR="05A4C7AF">
        <w:rPr/>
        <w:t>[redacted]</w:t>
      </w:r>
      <w:r w:rsidR="533E4624">
        <w:rPr/>
        <w:t xml:space="preserve"> Strange but </w:t>
      </w:r>
    </w:p>
    <w:p w:rsidR="007373E4" w:rsidP="7055B42A" w:rsidRDefault="005F4A95" w14:paraId="3A1C8C27" w14:textId="2C131227">
      <w:pPr>
        <w:pStyle w:val="Normal"/>
        <w:suppressLineNumbers w:val="0"/>
        <w:bidi w:val="0"/>
        <w:spacing w:before="0" w:beforeAutospacing="off" w:after="200" w:afterAutospacing="off" w:line="276" w:lineRule="auto"/>
        <w:ind w:left="0" w:right="0"/>
        <w:jc w:val="left"/>
      </w:pPr>
      <w:r w:rsidR="7695181B">
        <w:rPr/>
        <w:t>[a significant amount of this answer is redacted, so the participant can remain anonymous]</w:t>
      </w:r>
    </w:p>
    <w:p w:rsidR="007373E4" w:rsidP="7055B42A" w:rsidRDefault="005F4A95" w14:paraId="60EE0D9A" w14:textId="0B5CE42A">
      <w:pPr>
        <w:pStyle w:val="Normal"/>
        <w:suppressLineNumbers w:val="0"/>
        <w:bidi w:val="0"/>
        <w:spacing w:before="0" w:beforeAutospacing="off" w:after="200" w:afterAutospacing="off" w:line="276" w:lineRule="auto"/>
        <w:ind w:left="0" w:right="0"/>
        <w:jc w:val="left"/>
      </w:pPr>
      <w:r w:rsidR="66427113">
        <w:rPr/>
        <w:t>H</w:t>
      </w:r>
      <w:r w:rsidR="533E4624">
        <w:rPr/>
        <w:t>ow many people attended church</w:t>
      </w:r>
      <w:r w:rsidR="142841E4">
        <w:rPr/>
        <w:t xml:space="preserve"> w</w:t>
      </w:r>
      <w:r w:rsidR="533E4624">
        <w:rPr/>
        <w:t xml:space="preserve">hen I went to </w:t>
      </w:r>
      <w:r w:rsidR="53132A93">
        <w:rPr/>
        <w:t>[redacted]</w:t>
      </w:r>
      <w:r w:rsidR="533E4624">
        <w:rPr/>
        <w:t xml:space="preserve"> There's </w:t>
      </w:r>
      <w:r w:rsidR="533E4624">
        <w:rPr/>
        <w:t>probably about</w:t>
      </w:r>
      <w:r w:rsidR="533E4624">
        <w:rPr/>
        <w:t xml:space="preserve"> 40.</w:t>
      </w:r>
      <w:r>
        <w:br/>
      </w:r>
      <w:r w:rsidR="533E4624">
        <w:rPr/>
        <w:t>40 in the morning</w:t>
      </w:r>
      <w:r w:rsidR="2C129EAD">
        <w:rPr/>
        <w:t xml:space="preserve">, </w:t>
      </w:r>
      <w:r w:rsidR="2C129EAD">
        <w:rPr/>
        <w:t>m</w:t>
      </w:r>
      <w:r w:rsidR="533E4624">
        <w:rPr/>
        <w:t>aybe 40</w:t>
      </w:r>
      <w:r w:rsidR="533E4624">
        <w:rPr/>
        <w:t xml:space="preserve"> at night.</w:t>
      </w:r>
      <w:r w:rsidR="4660D49E">
        <w:rPr/>
        <w:t xml:space="preserve"> </w:t>
      </w:r>
      <w:r w:rsidR="533E4624">
        <w:rPr/>
        <w:t>Different people.</w:t>
      </w:r>
      <w:r w:rsidR="33FCA263">
        <w:rPr/>
        <w:t xml:space="preserve"> [redacted]</w:t>
      </w:r>
      <w:r w:rsidR="533E4624">
        <w:rPr/>
        <w:t xml:space="preserve"> had a mission house in well, </w:t>
      </w:r>
      <w:r w:rsidR="6894ABF3">
        <w:rPr/>
        <w:t>[redacted]</w:t>
      </w:r>
      <w:r w:rsidR="533E4624">
        <w:rPr/>
        <w:t xml:space="preserve"> and they would have a monthly </w:t>
      </w:r>
      <w:r w:rsidR="4CFB0407">
        <w:rPr/>
        <w:t>prayer</w:t>
      </w:r>
      <w:r w:rsidR="533E4624">
        <w:rPr/>
        <w:t xml:space="preserve"> meeting in these mission houses. They used to be open every Sunday night.</w:t>
      </w:r>
      <w:r w:rsidR="4CB1F509">
        <w:rPr/>
        <w:t xml:space="preserve"> </w:t>
      </w:r>
      <w:r w:rsidR="533E4624">
        <w:rPr/>
        <w:t xml:space="preserve">So back maybe 20 years ago, </w:t>
      </w:r>
      <w:r w:rsidR="533E4624">
        <w:rPr/>
        <w:t>they'd</w:t>
      </w:r>
      <w:r w:rsidR="533E4624">
        <w:rPr/>
        <w:t xml:space="preserve"> be open every Sunday night.</w:t>
      </w:r>
      <w:r w:rsidR="73D9341E">
        <w:rPr/>
        <w:t xml:space="preserve"> </w:t>
      </w:r>
      <w:r w:rsidR="533E4624">
        <w:rPr/>
        <w:t xml:space="preserve">The Minister would preach in the morning in </w:t>
      </w:r>
      <w:r w:rsidR="1BFB4B6C">
        <w:rPr/>
        <w:t>[redacted]</w:t>
      </w:r>
      <w:r w:rsidR="533E4624">
        <w:rPr/>
        <w:t xml:space="preserve"> and then he would go to a different mission house, </w:t>
      </w:r>
      <w:r w:rsidR="451C405B">
        <w:rPr/>
        <w:t xml:space="preserve">[redacted]. </w:t>
      </w:r>
      <w:r w:rsidR="4ADF8A8C">
        <w:rPr/>
        <w:t xml:space="preserve">Wherever the minister </w:t>
      </w:r>
      <w:r w:rsidR="4ADF8A8C">
        <w:rPr/>
        <w:t>wasn</w:t>
      </w:r>
      <w:r w:rsidR="4ADF8A8C">
        <w:rPr/>
        <w:t xml:space="preserve">’ there was a </w:t>
      </w:r>
      <w:r w:rsidR="4ADF8A8C">
        <w:rPr/>
        <w:t>praer</w:t>
      </w:r>
      <w:r w:rsidR="4ADF8A8C">
        <w:rPr/>
        <w:t xml:space="preserve"> meeting held by the elders locally.  </w:t>
      </w:r>
      <w:r w:rsidR="533E4624">
        <w:rPr/>
        <w:t xml:space="preserve">Which I always find really interesting because in the </w:t>
      </w:r>
      <w:r w:rsidR="55166B1D">
        <w:rPr/>
        <w:t>Free Church</w:t>
      </w:r>
      <w:r w:rsidR="533E4624">
        <w:rPr/>
        <w:t xml:space="preserve"> actually have a huge emphasis on the preached word, and yet there were some people in these communities that were only hearing the word being preached once a month because they would only go out to their local mission house on a Sunday night.</w:t>
      </w:r>
      <w:r w:rsidR="5E0767BF">
        <w:rPr/>
        <w:t xml:space="preserve"> </w:t>
      </w:r>
      <w:r w:rsidR="533E4624">
        <w:rPr/>
        <w:t xml:space="preserve">The rest of the time, they were just having a </w:t>
      </w:r>
      <w:r w:rsidR="6B4BA3F8">
        <w:rPr/>
        <w:t>prayer</w:t>
      </w:r>
      <w:r w:rsidR="533E4624">
        <w:rPr/>
        <w:t xml:space="preserve"> </w:t>
      </w:r>
      <w:r w:rsidR="533E4624">
        <w:rPr/>
        <w:t>meeting</w:t>
      </w:r>
      <w:r w:rsidR="533E4624">
        <w:rPr/>
        <w:t xml:space="preserve"> and </w:t>
      </w:r>
      <w:r w:rsidR="533E4624">
        <w:rPr/>
        <w:t>there'd</w:t>
      </w:r>
      <w:r w:rsidR="533E4624">
        <w:rPr/>
        <w:t xml:space="preserve"> be no preaching</w:t>
      </w:r>
      <w:r w:rsidR="63C82AED">
        <w:rPr/>
        <w:t>,</w:t>
      </w:r>
      <w:r w:rsidR="533E4624">
        <w:rPr/>
        <w:t xml:space="preserve"> just long prayers in Gaelic.</w:t>
      </w:r>
      <w:r w:rsidR="4F2DD46D">
        <w:rPr/>
        <w:t xml:space="preserve"> </w:t>
      </w:r>
      <w:r w:rsidR="533E4624">
        <w:rPr/>
        <w:t xml:space="preserve">And </w:t>
      </w:r>
      <w:r w:rsidR="533E4624">
        <w:rPr/>
        <w:t>yeah</w:t>
      </w:r>
      <w:r w:rsidR="533E4624">
        <w:rPr/>
        <w:t>, that was it</w:t>
      </w:r>
      <w:r w:rsidR="3E6BB053">
        <w:rPr/>
        <w:t>, l</w:t>
      </w:r>
      <w:r w:rsidR="533E4624">
        <w:rPr/>
        <w:t xml:space="preserve">iving in </w:t>
      </w:r>
      <w:r w:rsidR="79AEF632">
        <w:rPr/>
        <w:t>[redacted]</w:t>
      </w:r>
      <w:r w:rsidR="533E4624">
        <w:rPr/>
        <w:t>, I think spiritually speaking</w:t>
      </w:r>
      <w:r w:rsidR="6201884D">
        <w:rPr/>
        <w:t xml:space="preserve">, </w:t>
      </w:r>
      <w:r w:rsidR="533E4624">
        <w:rPr/>
        <w:t xml:space="preserve">I </w:t>
      </w:r>
      <w:r w:rsidR="533E4624">
        <w:rPr/>
        <w:t>don't</w:t>
      </w:r>
      <w:r w:rsidR="533E4624">
        <w:rPr/>
        <w:t xml:space="preserve"> know</w:t>
      </w:r>
      <w:r w:rsidR="3D1E7129">
        <w:rPr/>
        <w:t xml:space="preserve">, </w:t>
      </w:r>
      <w:r w:rsidR="17A7F74B">
        <w:rPr/>
        <w:t>apathy reigns,</w:t>
      </w:r>
      <w:r w:rsidR="533E4624">
        <w:rPr/>
        <w:t xml:space="preserve"> you could say that about the whole nation within the church. Apathy reigns.</w:t>
      </w:r>
      <w:r w:rsidR="40F660EC">
        <w:rPr/>
        <w:t xml:space="preserve"> </w:t>
      </w:r>
      <w:r w:rsidR="533E4624">
        <w:rPr/>
        <w:t xml:space="preserve">I think especially in </w:t>
      </w:r>
      <w:r w:rsidR="163ABEB7">
        <w:rPr/>
        <w:t>[redacted] [redacted]</w:t>
      </w:r>
      <w:r w:rsidR="533E4624">
        <w:rPr/>
        <w:t xml:space="preserve"> was a hard place because the revival never reached as far as </w:t>
      </w:r>
      <w:r w:rsidR="4934FF14">
        <w:rPr/>
        <w:t>[redacted]</w:t>
      </w:r>
      <w:r w:rsidR="533E4624">
        <w:rPr/>
        <w:t xml:space="preserve">. It crossed from </w:t>
      </w:r>
      <w:r w:rsidR="533E4624">
        <w:rPr/>
        <w:t>Bernar</w:t>
      </w:r>
      <w:r w:rsidR="21CA0586">
        <w:rPr/>
        <w:t>a</w:t>
      </w:r>
      <w:r w:rsidR="533E4624">
        <w:rPr/>
        <w:t xml:space="preserve"> to Carl</w:t>
      </w:r>
      <w:r w:rsidR="0BB62FDC">
        <w:rPr/>
        <w:t>o</w:t>
      </w:r>
      <w:r w:rsidR="533E4624">
        <w:rPr/>
        <w:t xml:space="preserve">way and then up the West side through the villages of </w:t>
      </w:r>
      <w:r w:rsidR="533E4624">
        <w:rPr/>
        <w:t>Shawb</w:t>
      </w:r>
      <w:r w:rsidR="71CA0919">
        <w:rPr/>
        <w:t>ost</w:t>
      </w:r>
      <w:r w:rsidR="533E4624">
        <w:rPr/>
        <w:t xml:space="preserve">, and then into </w:t>
      </w:r>
      <w:r w:rsidR="533E4624">
        <w:rPr/>
        <w:t>Ba</w:t>
      </w:r>
      <w:r w:rsidR="13AFE7BB">
        <w:rPr/>
        <w:t>rvas</w:t>
      </w:r>
      <w:r w:rsidR="533E4624">
        <w:rPr/>
        <w:t xml:space="preserve">, up to </w:t>
      </w:r>
      <w:r w:rsidR="0C8E965C">
        <w:rPr/>
        <w:t>[indecipherable]</w:t>
      </w:r>
      <w:r w:rsidR="533E4624">
        <w:rPr/>
        <w:t xml:space="preserve"> </w:t>
      </w:r>
      <w:r w:rsidR="09683D78">
        <w:rPr/>
        <w:t>but</w:t>
      </w:r>
      <w:r w:rsidR="533E4624">
        <w:rPr/>
        <w:t xml:space="preserve"> never went as far as </w:t>
      </w:r>
      <w:r w:rsidR="41DE6717">
        <w:rPr/>
        <w:t>[redacted]</w:t>
      </w:r>
      <w:r w:rsidR="533E4624">
        <w:rPr/>
        <w:t xml:space="preserve">, and the </w:t>
      </w:r>
      <w:r w:rsidR="7A08762D">
        <w:rPr/>
        <w:t>[redacted]p</w:t>
      </w:r>
      <w:r w:rsidR="533E4624">
        <w:rPr/>
        <w:t xml:space="preserve">eople always </w:t>
      </w:r>
      <w:r w:rsidR="533E4624">
        <w:rPr/>
        <w:t>seem so hard spiritually to the gospel.</w:t>
      </w:r>
      <w:r w:rsidR="0BB5566E">
        <w:rPr/>
        <w:t xml:space="preserve"> </w:t>
      </w:r>
      <w:r w:rsidR="533E4624">
        <w:rPr/>
        <w:t xml:space="preserve">But the </w:t>
      </w:r>
      <w:r w:rsidR="289A436D">
        <w:rPr/>
        <w:t>[redacted]</w:t>
      </w:r>
      <w:r w:rsidR="533E4624">
        <w:rPr/>
        <w:t xml:space="preserve"> people o</w:t>
      </w:r>
      <w:r w:rsidR="533E4624">
        <w:rPr/>
        <w:t>ften felt quite apathetic</w:t>
      </w:r>
      <w:r w:rsidR="198A5D7D">
        <w:rPr/>
        <w:t>, that it</w:t>
      </w:r>
      <w:r w:rsidR="533E4624">
        <w:rPr/>
        <w:t xml:space="preserve"> was only the Holy Spirit</w:t>
      </w:r>
      <w:r w:rsidR="018039E6">
        <w:rPr/>
        <w:t>, w</w:t>
      </w:r>
      <w:r w:rsidR="533E4624">
        <w:rPr/>
        <w:t>hich is true</w:t>
      </w:r>
      <w:r w:rsidR="7DBFFB98">
        <w:rPr/>
        <w:t>, i</w:t>
      </w:r>
      <w:r w:rsidR="533E4624">
        <w:rPr/>
        <w:t>t's</w:t>
      </w:r>
      <w:r w:rsidR="533E4624">
        <w:rPr/>
        <w:t xml:space="preserve"> only the Holy Spirit</w:t>
      </w:r>
      <w:r w:rsidR="78093D85">
        <w:rPr/>
        <w:t xml:space="preserve"> who can s</w:t>
      </w:r>
      <w:r w:rsidR="533E4624">
        <w:rPr/>
        <w:t xml:space="preserve">ave people, but we just have to wait for the </w:t>
      </w:r>
      <w:r w:rsidR="50F44FFF">
        <w:rPr/>
        <w:t>S</w:t>
      </w:r>
      <w:r w:rsidR="533E4624">
        <w:rPr/>
        <w:t>pirit to come</w:t>
      </w:r>
      <w:r w:rsidR="641DA133">
        <w:rPr/>
        <w:t>, s</w:t>
      </w:r>
      <w:r w:rsidR="533E4624">
        <w:rPr/>
        <w:t>o in other words, we'd just sit back and do nothing</w:t>
      </w:r>
      <w:r w:rsidR="7B305BF9">
        <w:rPr/>
        <w:t xml:space="preserve">. </w:t>
      </w:r>
      <w:r w:rsidR="533E4624">
        <w:rPr/>
        <w:t>So</w:t>
      </w:r>
      <w:r w:rsidR="533E4624">
        <w:rPr/>
        <w:t xml:space="preserve"> there </w:t>
      </w:r>
      <w:r w:rsidR="533E4624">
        <w:rPr/>
        <w:t>wasn't</w:t>
      </w:r>
      <w:r w:rsidR="533E4624">
        <w:rPr/>
        <w:t xml:space="preserve"> the idea of what Jesus says</w:t>
      </w:r>
      <w:r w:rsidR="2EE69F00">
        <w:rPr/>
        <w:t xml:space="preserve"> in</w:t>
      </w:r>
      <w:r w:rsidR="533E4624">
        <w:rPr/>
        <w:t xml:space="preserve"> I guess John 9</w:t>
      </w:r>
      <w:r w:rsidR="0D16E252">
        <w:rPr/>
        <w:t xml:space="preserve">, </w:t>
      </w:r>
      <w:r w:rsidR="533E4624">
        <w:rPr/>
        <w:t xml:space="preserve">I think </w:t>
      </w:r>
      <w:r w:rsidR="533E4624">
        <w:rPr/>
        <w:t>it's</w:t>
      </w:r>
      <w:r w:rsidR="533E4624">
        <w:rPr/>
        <w:t xml:space="preserve"> John</w:t>
      </w:r>
      <w:r w:rsidR="166CD23E">
        <w:rPr/>
        <w:t xml:space="preserve"> 9</w:t>
      </w:r>
      <w:r w:rsidR="533E4624">
        <w:rPr/>
        <w:t xml:space="preserve"> and </w:t>
      </w:r>
      <w:r w:rsidR="39E3FDD9">
        <w:rPr/>
        <w:t>“</w:t>
      </w:r>
      <w:r w:rsidR="533E4624">
        <w:rPr/>
        <w:t xml:space="preserve">we must work the works of </w:t>
      </w:r>
      <w:r w:rsidR="78BEDAA3">
        <w:rPr/>
        <w:t>H</w:t>
      </w:r>
      <w:r w:rsidR="533E4624">
        <w:rPr/>
        <w:t>im while it is day. The night is coming when no one can work.</w:t>
      </w:r>
      <w:r w:rsidR="7540A187">
        <w:rPr/>
        <w:t>”</w:t>
      </w:r>
      <w:r w:rsidR="533E4624">
        <w:rPr/>
        <w:t xml:space="preserve"> </w:t>
      </w:r>
      <w:r w:rsidR="533E4624">
        <w:rPr/>
        <w:t>There's</w:t>
      </w:r>
      <w:r w:rsidR="533E4624">
        <w:rPr/>
        <w:t xml:space="preserve"> was no thought of working. It was </w:t>
      </w:r>
      <w:r w:rsidR="533E4624">
        <w:rPr/>
        <w:t>just</w:t>
      </w:r>
      <w:r w:rsidR="533E4624">
        <w:rPr/>
        <w:t xml:space="preserve"> we </w:t>
      </w:r>
      <w:r w:rsidR="533E4624">
        <w:rPr/>
        <w:t>wait</w:t>
      </w:r>
      <w:r w:rsidR="533E4624">
        <w:rPr/>
        <w:t xml:space="preserve"> for the spirit.</w:t>
      </w:r>
      <w:r w:rsidR="2250F640">
        <w:rPr/>
        <w:t xml:space="preserve"> </w:t>
      </w:r>
      <w:r w:rsidR="533E4624">
        <w:rPr/>
        <w:t>So</w:t>
      </w:r>
      <w:r w:rsidR="533E4624">
        <w:rPr/>
        <w:t xml:space="preserve"> I </w:t>
      </w:r>
      <w:r w:rsidR="247C4D86">
        <w:rPr/>
        <w:t>found</w:t>
      </w:r>
      <w:r w:rsidR="533E4624">
        <w:rPr/>
        <w:t xml:space="preserve"> that quite hard, especially a place that had revival.</w:t>
      </w:r>
      <w:r w:rsidR="0F4DFCC9">
        <w:rPr/>
        <w:t xml:space="preserve"> </w:t>
      </w:r>
      <w:r w:rsidR="533E4624">
        <w:rPr/>
        <w:t xml:space="preserve">There was so much blessing through </w:t>
      </w:r>
      <w:r w:rsidR="533E4624">
        <w:rPr/>
        <w:t>it,</w:t>
      </w:r>
      <w:r w:rsidR="533E4624">
        <w:rPr/>
        <w:t xml:space="preserve"> people were converted. There were still people alive</w:t>
      </w:r>
      <w:r w:rsidR="49DAB6F8">
        <w:rPr/>
        <w:t xml:space="preserve"> w</w:t>
      </w:r>
      <w:r w:rsidR="533E4624">
        <w:rPr/>
        <w:t xml:space="preserve">hen I went to </w:t>
      </w:r>
      <w:r w:rsidR="08954530">
        <w:rPr/>
        <w:t>[redacted]</w:t>
      </w:r>
      <w:r w:rsidR="533E4624">
        <w:rPr/>
        <w:t xml:space="preserve"> there's</w:t>
      </w:r>
      <w:r w:rsidR="533E4624">
        <w:rPr/>
        <w:t xml:space="preserve"> still some alive who were converted </w:t>
      </w:r>
      <w:r w:rsidR="533E4624">
        <w:rPr/>
        <w:t>in</w:t>
      </w:r>
      <w:r w:rsidR="533E4624">
        <w:rPr/>
        <w:t xml:space="preserve"> the revival. But </w:t>
      </w:r>
      <w:r w:rsidR="533E4624">
        <w:rPr/>
        <w:t>great stories</w:t>
      </w:r>
      <w:r w:rsidR="533E4624">
        <w:rPr/>
        <w:t xml:space="preserve"> of the revival. And it was such </w:t>
      </w:r>
      <w:r w:rsidR="533E4624">
        <w:rPr/>
        <w:t>passion</w:t>
      </w:r>
      <w:r w:rsidR="533E4624">
        <w:rPr/>
        <w:t xml:space="preserve">. And </w:t>
      </w:r>
      <w:r w:rsidR="533E4624">
        <w:rPr/>
        <w:t>they're</w:t>
      </w:r>
      <w:r w:rsidR="533E4624">
        <w:rPr/>
        <w:t xml:space="preserve"> very spiritual. But</w:t>
      </w:r>
      <w:r w:rsidR="0B4D1CED">
        <w:rPr/>
        <w:t xml:space="preserve"> </w:t>
      </w:r>
      <w:r w:rsidR="533E4624">
        <w:rPr/>
        <w:t xml:space="preserve">I </w:t>
      </w:r>
      <w:r w:rsidR="533E4624">
        <w:rPr/>
        <w:t>don't</w:t>
      </w:r>
      <w:r w:rsidR="533E4624">
        <w:rPr/>
        <w:t xml:space="preserve"> know</w:t>
      </w:r>
      <w:r w:rsidR="5688E1F2">
        <w:rPr/>
        <w:t xml:space="preserve">. </w:t>
      </w:r>
      <w:r w:rsidR="533E4624">
        <w:rPr/>
        <w:t>I think it</w:t>
      </w:r>
      <w:r w:rsidR="533E4624">
        <w:rPr/>
        <w:t xml:space="preserve"> was for some</w:t>
      </w:r>
      <w:r w:rsidR="5A755D8A">
        <w:rPr/>
        <w:t xml:space="preserve"> i</w:t>
      </w:r>
      <w:r w:rsidR="533E4624">
        <w:rPr/>
        <w:t>t held them back.</w:t>
      </w:r>
      <w:r w:rsidR="7C4804F0">
        <w:rPr/>
        <w:t xml:space="preserve"> </w:t>
      </w:r>
      <w:r w:rsidR="533E4624">
        <w:rPr/>
        <w:t>Maybe that's</w:t>
      </w:r>
      <w:r w:rsidR="533E4624">
        <w:rPr/>
        <w:t xml:space="preserve"> too harsh to say. I </w:t>
      </w:r>
      <w:r w:rsidR="533E4624">
        <w:rPr/>
        <w:t>don't</w:t>
      </w:r>
      <w:r w:rsidR="533E4624">
        <w:rPr/>
        <w:t xml:space="preserve"> know.</w:t>
      </w:r>
      <w:r w:rsidR="533E4624">
        <w:rPr/>
        <w:t xml:space="preserve"> Does that make sense?</w:t>
      </w:r>
    </w:p>
    <w:p w:rsidR="007373E4" w:rsidRDefault="005F4A95" w14:paraId="278CB64C" w14:textId="77777777">
      <w:r>
        <w:rPr>
          <w:b/>
        </w:rPr>
        <w:t>[Interviewer]</w:t>
      </w:r>
      <w:r>
        <w:rPr>
          <w:b/>
        </w:rPr>
        <w:br/>
      </w:r>
      <w:r>
        <w:t>22:25</w:t>
      </w:r>
      <w:r>
        <w:br/>
      </w:r>
      <w:r>
        <w:t>And then so tell me a bit more about the demographics of your congregation then. So you said about 40, how was that spread in terms of age and families and?</w:t>
      </w:r>
    </w:p>
    <w:p w:rsidR="007373E4" w:rsidP="7055B42A" w:rsidRDefault="005F4A95" w14:paraId="5C3A43EB" w14:textId="6D3AB77A">
      <w:pPr>
        <w:pStyle w:val="Normal"/>
        <w:suppressLineNumbers w:val="0"/>
        <w:bidi w:val="0"/>
        <w:spacing w:before="0" w:beforeAutospacing="off" w:after="200" w:afterAutospacing="off" w:line="276" w:lineRule="auto"/>
        <w:ind w:left="0" w:right="0"/>
        <w:jc w:val="left"/>
      </w:pPr>
      <w:r w:rsidRPr="7055B42A" w:rsidR="533E4624">
        <w:rPr>
          <w:b w:val="1"/>
          <w:bCs w:val="1"/>
        </w:rPr>
        <w:t>[Participant]</w:t>
      </w:r>
      <w:r>
        <w:br/>
      </w:r>
      <w:r w:rsidR="533E4624">
        <w:rPr/>
        <w:t>22:34</w:t>
      </w:r>
      <w:r>
        <w:br/>
      </w:r>
      <w:r w:rsidR="533E4624">
        <w:rPr/>
        <w:t xml:space="preserve">So what I mean when I went to </w:t>
      </w:r>
      <w:r w:rsidR="210B2D44">
        <w:rPr/>
        <w:t>[redacted]</w:t>
      </w:r>
      <w:r w:rsidR="533E4624">
        <w:rPr/>
        <w:t xml:space="preserve"> </w:t>
      </w:r>
      <w:r w:rsidR="2FDB4F33">
        <w:rPr/>
        <w:t>there was hardly even a Creche</w:t>
      </w:r>
      <w:r w:rsidR="533E4624">
        <w:rPr/>
        <w:t xml:space="preserve"> that worked. So that was one of the things we wanted to change.</w:t>
      </w:r>
      <w:r w:rsidR="3584CB35">
        <w:rPr/>
        <w:t xml:space="preserve"> </w:t>
      </w:r>
      <w:r w:rsidR="533E4624">
        <w:rPr/>
        <w:t>You want to make it like it was just</w:t>
      </w:r>
      <w:r w:rsidR="0E757398">
        <w:rPr/>
        <w:t>, w</w:t>
      </w:r>
      <w:r w:rsidR="533E4624">
        <w:rPr/>
        <w:t>hen</w:t>
      </w:r>
      <w:r w:rsidR="533E4624">
        <w:rPr/>
        <w:t xml:space="preserve"> I went there, it was </w:t>
      </w:r>
      <w:r w:rsidR="533E4624">
        <w:rPr/>
        <w:t>more stale</w:t>
      </w:r>
      <w:r w:rsidR="533E4624">
        <w:rPr/>
        <w:t>. I was just like, well, so before I went there like it was Ga</w:t>
      </w:r>
      <w:r w:rsidR="20A54AB8">
        <w:rPr/>
        <w:t>elic</w:t>
      </w:r>
      <w:r w:rsidR="533E4624">
        <w:rPr/>
        <w:t xml:space="preserve"> in the morning</w:t>
      </w:r>
      <w:r w:rsidR="74D92411">
        <w:rPr/>
        <w:t xml:space="preserve"> a</w:t>
      </w:r>
      <w:r w:rsidR="533E4624">
        <w:rPr/>
        <w:t>nd English at night</w:t>
      </w:r>
      <w:r w:rsidR="169414E5">
        <w:rPr/>
        <w:t>. Gaelic</w:t>
      </w:r>
      <w:r w:rsidR="533E4624">
        <w:rPr/>
        <w:t xml:space="preserve"> at 12 noon, English at 6:00 PM</w:t>
      </w:r>
      <w:r w:rsidR="3A90A4A2">
        <w:rPr/>
        <w:t xml:space="preserve">. </w:t>
      </w:r>
      <w:r w:rsidR="533E4624">
        <w:rPr/>
        <w:t xml:space="preserve">And people would only come out to church at night. Really. Most people </w:t>
      </w:r>
      <w:r w:rsidR="533E4624">
        <w:rPr/>
        <w:t>didn't</w:t>
      </w:r>
      <w:r w:rsidR="533E4624">
        <w:rPr/>
        <w:t xml:space="preserve"> have </w:t>
      </w:r>
      <w:r w:rsidR="5291DBDD">
        <w:rPr/>
        <w:t>Gaelic</w:t>
      </w:r>
      <w:r w:rsidR="533E4624">
        <w:rPr/>
        <w:t xml:space="preserve">. </w:t>
      </w:r>
      <w:r w:rsidR="533E4624">
        <w:rPr/>
        <w:t>Wel</w:t>
      </w:r>
      <w:r w:rsidR="63768731">
        <w:rPr/>
        <w:t>l</w:t>
      </w:r>
      <w:r w:rsidR="63768731">
        <w:rPr/>
        <w:t xml:space="preserve"> m</w:t>
      </w:r>
      <w:r w:rsidR="533E4624">
        <w:rPr/>
        <w:t xml:space="preserve">ost young people </w:t>
      </w:r>
      <w:r w:rsidR="533E4624">
        <w:rPr/>
        <w:t>didn't</w:t>
      </w:r>
      <w:r w:rsidR="533E4624">
        <w:rPr/>
        <w:t xml:space="preserve"> have </w:t>
      </w:r>
      <w:r w:rsidR="3BE5A5D0">
        <w:rPr/>
        <w:t>Gaelic</w:t>
      </w:r>
      <w:r w:rsidR="533E4624">
        <w:rPr/>
        <w:t xml:space="preserve">, but if they did have </w:t>
      </w:r>
      <w:r w:rsidR="2B0B217A">
        <w:rPr/>
        <w:t>Gaelic</w:t>
      </w:r>
      <w:r w:rsidR="533E4624">
        <w:rPr/>
        <w:t xml:space="preserve">, they </w:t>
      </w:r>
      <w:r w:rsidR="533E4624">
        <w:rPr/>
        <w:t>didn't</w:t>
      </w:r>
      <w:r w:rsidR="533E4624">
        <w:rPr/>
        <w:t xml:space="preserve"> understand Bible </w:t>
      </w:r>
      <w:r w:rsidR="1045B2BB">
        <w:rPr/>
        <w:t>Gaelic a</w:t>
      </w:r>
      <w:r w:rsidR="533E4624">
        <w:rPr/>
        <w:t xml:space="preserve">nd so it </w:t>
      </w:r>
      <w:r w:rsidR="533E4624">
        <w:rPr/>
        <w:t>wasn't</w:t>
      </w:r>
      <w:r w:rsidR="533E4624">
        <w:rPr/>
        <w:t xml:space="preserve"> really</w:t>
      </w:r>
      <w:r w:rsidR="00F36B84">
        <w:rPr/>
        <w:t xml:space="preserve"> a</w:t>
      </w:r>
      <w:r w:rsidR="533E4624">
        <w:rPr/>
        <w:t>imed for families.</w:t>
      </w:r>
      <w:r w:rsidR="1EBB08F5">
        <w:rPr/>
        <w:t xml:space="preserve"> </w:t>
      </w:r>
      <w:r w:rsidR="533E4624">
        <w:rPr/>
        <w:t xml:space="preserve">And but then they called an </w:t>
      </w:r>
      <w:r w:rsidR="533E4624">
        <w:rPr/>
        <w:t>English speaking</w:t>
      </w:r>
      <w:r w:rsidR="533E4624">
        <w:rPr/>
        <w:t xml:space="preserve"> minister.</w:t>
      </w:r>
      <w:r w:rsidR="550D4772">
        <w:rPr/>
        <w:t xml:space="preserve"> </w:t>
      </w:r>
      <w:r w:rsidR="533E4624">
        <w:rPr/>
        <w:t>So</w:t>
      </w:r>
      <w:r w:rsidR="7E979407">
        <w:rPr/>
        <w:t xml:space="preserve"> t</w:t>
      </w:r>
      <w:r w:rsidR="533E4624">
        <w:rPr/>
        <w:t xml:space="preserve">hey knew they were </w:t>
      </w:r>
      <w:r w:rsidR="533E4624">
        <w:rPr/>
        <w:t>gonna</w:t>
      </w:r>
      <w:r w:rsidR="533E4624">
        <w:rPr/>
        <w:t xml:space="preserve"> get change and they knew they had to change so well, </w:t>
      </w:r>
      <w:r w:rsidR="533E4624">
        <w:rPr/>
        <w:t>it's</w:t>
      </w:r>
      <w:r w:rsidR="533E4624">
        <w:rPr/>
        <w:t xml:space="preserve"> </w:t>
      </w:r>
      <w:r w:rsidR="533E4624">
        <w:rPr/>
        <w:t>just good</w:t>
      </w:r>
      <w:r w:rsidR="533E4624">
        <w:rPr/>
        <w:t>. They wer</w:t>
      </w:r>
      <w:r w:rsidR="3462561C">
        <w:rPr/>
        <w:t xml:space="preserve">e </w:t>
      </w:r>
      <w:r w:rsidR="3462561C">
        <w:rPr/>
        <w:t>o</w:t>
      </w:r>
      <w:r w:rsidR="533E4624">
        <w:rPr/>
        <w:t>bviously they were</w:t>
      </w:r>
      <w:r w:rsidR="533E4624">
        <w:rPr/>
        <w:t xml:space="preserve"> looking towards changing. They knew it was </w:t>
      </w:r>
      <w:r w:rsidR="533E4624">
        <w:rPr/>
        <w:t>coming</w:t>
      </w:r>
      <w:r w:rsidR="4452C441">
        <w:rPr/>
        <w:t xml:space="preserve"> w</w:t>
      </w:r>
      <w:r w:rsidR="533E4624">
        <w:rPr/>
        <w:t xml:space="preserve">hich is good. So </w:t>
      </w:r>
      <w:r w:rsidR="533E4624">
        <w:rPr/>
        <w:t>that's</w:t>
      </w:r>
      <w:r w:rsidR="533E4624">
        <w:rPr/>
        <w:t xml:space="preserve"> what we </w:t>
      </w:r>
      <w:r w:rsidR="533E4624">
        <w:rPr/>
        <w:t>aim</w:t>
      </w:r>
      <w:r w:rsidR="533E4624">
        <w:rPr/>
        <w:t xml:space="preserve"> for.</w:t>
      </w:r>
      <w:r w:rsidR="4885183C">
        <w:rPr/>
        <w:t xml:space="preserve"> </w:t>
      </w:r>
      <w:r w:rsidR="533E4624">
        <w:rPr/>
        <w:t>Yeah</w:t>
      </w:r>
      <w:r w:rsidR="533E4624">
        <w:rPr/>
        <w:t>, there were. There was, I mean</w:t>
      </w:r>
      <w:r w:rsidR="533E4624">
        <w:rPr/>
        <w:t>, there was</w:t>
      </w:r>
      <w:r w:rsidR="533E4624">
        <w:rPr/>
        <w:t xml:space="preserve"> a lot older</w:t>
      </w:r>
      <w:r w:rsidR="400AC013">
        <w:rPr/>
        <w:t>, b</w:t>
      </w:r>
      <w:r w:rsidR="533E4624">
        <w:rPr/>
        <w:t xml:space="preserve">ut then, as the years went on and our kids </w:t>
      </w:r>
      <w:r w:rsidR="1118334B">
        <w:rPr/>
        <w:t xml:space="preserve">were </w:t>
      </w:r>
      <w:r w:rsidR="533E4624">
        <w:rPr/>
        <w:t xml:space="preserve">growing up and other families were coming into the community and </w:t>
      </w:r>
      <w:r w:rsidR="533E4624">
        <w:rPr/>
        <w:t>you're</w:t>
      </w:r>
      <w:r w:rsidR="533E4624">
        <w:rPr/>
        <w:t xml:space="preserve"> mixing with people in the </w:t>
      </w:r>
      <w:r w:rsidR="533E4624">
        <w:rPr/>
        <w:t>school,</w:t>
      </w:r>
      <w:r w:rsidR="2777D6C5">
        <w:rPr/>
        <w:t>y</w:t>
      </w:r>
      <w:r w:rsidR="533E4624">
        <w:rPr/>
        <w:t>eah</w:t>
      </w:r>
      <w:r w:rsidR="533E4624">
        <w:rPr/>
        <w:t>. We just get to know people and</w:t>
      </w:r>
      <w:r w:rsidR="6ADD9B6B">
        <w:rPr/>
        <w:t xml:space="preserve"> </w:t>
      </w:r>
      <w:r w:rsidR="533E4624">
        <w:rPr/>
        <w:t xml:space="preserve">so I </w:t>
      </w:r>
      <w:r w:rsidR="533E4624">
        <w:rPr/>
        <w:t>suppose like</w:t>
      </w:r>
      <w:r w:rsidR="533E4624">
        <w:rPr/>
        <w:t xml:space="preserve"> it went from being 40 in the morning to by the end of 10 years she was, I </w:t>
      </w:r>
      <w:r w:rsidR="533E4624">
        <w:rPr/>
        <w:t>don't</w:t>
      </w:r>
      <w:r w:rsidR="533E4624">
        <w:rPr/>
        <w:t xml:space="preserve"> know, 80 to 100 every Sunday morning and 60 at night</w:t>
      </w:r>
      <w:r w:rsidR="2740869C">
        <w:rPr/>
        <w:t xml:space="preserve"> a</w:t>
      </w:r>
      <w:r w:rsidR="533E4624">
        <w:rPr/>
        <w:t xml:space="preserve">nd it was full of families and children. I was </w:t>
      </w:r>
      <w:r w:rsidR="533E4624">
        <w:rPr/>
        <w:t>honestly,</w:t>
      </w:r>
      <w:r w:rsidR="533E4624">
        <w:rPr/>
        <w:t xml:space="preserve"> it was a great privilege. </w:t>
      </w:r>
      <w:r w:rsidR="533E4624">
        <w:rPr/>
        <w:t>Yeah</w:t>
      </w:r>
      <w:r w:rsidR="533E4624">
        <w:rPr/>
        <w:t xml:space="preserve">. </w:t>
      </w:r>
      <w:r w:rsidR="533E4624">
        <w:rPr/>
        <w:t>So</w:t>
      </w:r>
      <w:r w:rsidR="533E4624">
        <w:rPr/>
        <w:t xml:space="preserve"> it was hard to </w:t>
      </w:r>
      <w:r w:rsidR="533E4624">
        <w:rPr/>
        <w:t>leave it</w:t>
      </w:r>
      <w:r w:rsidR="533E4624">
        <w:rPr/>
        <w:t>.</w:t>
      </w:r>
    </w:p>
    <w:p w:rsidR="007373E4" w:rsidRDefault="005F4A95" w14:paraId="284701EC" w14:textId="77B0F178">
      <w:r w:rsidRPr="7055B42A" w:rsidR="533E4624">
        <w:rPr>
          <w:b w:val="1"/>
          <w:bCs w:val="1"/>
        </w:rPr>
        <w:t>[Interviewer]</w:t>
      </w:r>
      <w:r>
        <w:br/>
      </w:r>
      <w:r w:rsidR="533E4624">
        <w:rPr/>
        <w:t>24:30</w:t>
      </w:r>
      <w:r>
        <w:br/>
      </w:r>
      <w:r w:rsidR="533E4624">
        <w:rPr/>
        <w:t xml:space="preserve">OK, So what? What have been the most rewarding aspects of serving in a rural ministry </w:t>
      </w:r>
      <w:r w:rsidR="533E4624">
        <w:rPr/>
        <w:t>context</w:t>
      </w:r>
      <w:r w:rsidR="533E4624">
        <w:rPr/>
        <w:t xml:space="preserve"> and have you had any particular stories that kind of encapsulate that you could share?</w:t>
      </w:r>
    </w:p>
    <w:p w:rsidR="00EB6F7C" w:rsidRDefault="00EB6F7C" w14:paraId="29BF1EB7" w14:textId="77777777"/>
    <w:p w:rsidR="00EB6F7C" w:rsidRDefault="00EB6F7C" w14:paraId="313FA668" w14:textId="77777777"/>
    <w:p w:rsidR="00EB6F7C" w:rsidRDefault="00EB6F7C" w14:paraId="2F606F99" w14:textId="77777777"/>
    <w:p w:rsidR="007373E4" w:rsidP="7055B42A" w:rsidRDefault="005F4A95" w14:paraId="67952F35" w14:textId="73AD7275">
      <w:pPr>
        <w:pStyle w:val="Normal"/>
        <w:suppressLineNumbers w:val="0"/>
        <w:bidi w:val="0"/>
        <w:spacing w:before="0" w:beforeAutospacing="off" w:after="200" w:afterAutospacing="off" w:line="276" w:lineRule="auto"/>
        <w:ind w:left="0" w:right="0"/>
        <w:jc w:val="left"/>
      </w:pPr>
      <w:r w:rsidRPr="7055B42A" w:rsidR="533E4624">
        <w:rPr>
          <w:b w:val="1"/>
          <w:bCs w:val="1"/>
        </w:rPr>
        <w:t>[Participant]</w:t>
      </w:r>
      <w:r>
        <w:br/>
      </w:r>
      <w:r w:rsidR="533E4624">
        <w:rPr/>
        <w:t>24:39</w:t>
      </w:r>
      <w:r>
        <w:br/>
      </w:r>
      <w:r w:rsidR="533E4624">
        <w:rPr/>
        <w:t>OK.</w:t>
      </w:r>
      <w:r w:rsidR="5F6C6093">
        <w:rPr/>
        <w:t xml:space="preserve">, </w:t>
      </w:r>
      <w:r w:rsidR="5F6C6093">
        <w:rPr/>
        <w:t>w</w:t>
      </w:r>
      <w:r w:rsidR="533E4624">
        <w:rPr/>
        <w:t>e're</w:t>
      </w:r>
      <w:r w:rsidR="533E4624">
        <w:rPr/>
        <w:t xml:space="preserve"> going for. </w:t>
      </w:r>
      <w:r w:rsidR="533E4624">
        <w:rPr/>
        <w:t>We're</w:t>
      </w:r>
      <w:r w:rsidR="533E4624">
        <w:rPr/>
        <w:t xml:space="preserve"> starting off with the good stuff.</w:t>
      </w:r>
      <w:r w:rsidR="5F6C6093">
        <w:rPr/>
        <w:t xml:space="preserve"> </w:t>
      </w:r>
      <w:r w:rsidR="533E4624">
        <w:rPr/>
        <w:t xml:space="preserve">I mean the greatest </w:t>
      </w:r>
      <w:r w:rsidR="533E4624">
        <w:rPr/>
        <w:t>joy</w:t>
      </w:r>
      <w:r w:rsidR="533E4624">
        <w:rPr/>
        <w:t xml:space="preserve"> seeing people coming to faith. </w:t>
      </w:r>
      <w:r w:rsidR="533E4624">
        <w:rPr/>
        <w:t>That's</w:t>
      </w:r>
      <w:r w:rsidR="533E4624">
        <w:rPr/>
        <w:t xml:space="preserve"> obviously </w:t>
      </w:r>
      <w:r w:rsidR="533E4624">
        <w:rPr/>
        <w:t>the joy</w:t>
      </w:r>
      <w:r w:rsidR="533E4624">
        <w:rPr/>
        <w:t xml:space="preserve">. I </w:t>
      </w:r>
      <w:r w:rsidR="533E4624">
        <w:rPr/>
        <w:t>don't</w:t>
      </w:r>
      <w:r w:rsidR="533E4624">
        <w:rPr/>
        <w:t xml:space="preserve"> think that would matter where you are in the world. Somebody </w:t>
      </w:r>
      <w:r w:rsidR="533E4624">
        <w:rPr/>
        <w:t>coming</w:t>
      </w:r>
      <w:r w:rsidR="533E4624">
        <w:rPr/>
        <w:t xml:space="preserve"> from darkness to light.</w:t>
      </w:r>
      <w:r w:rsidR="5F6C6093">
        <w:rPr/>
        <w:t xml:space="preserve"> </w:t>
      </w:r>
      <w:r w:rsidR="533E4624">
        <w:rPr/>
        <w:t xml:space="preserve">In a rural context, though, I </w:t>
      </w:r>
      <w:r w:rsidR="533E4624">
        <w:rPr/>
        <w:t>suppose like</w:t>
      </w:r>
      <w:r w:rsidR="533E4624">
        <w:rPr/>
        <w:t xml:space="preserve"> </w:t>
      </w:r>
      <w:r w:rsidR="533E4624">
        <w:rPr/>
        <w:t>you'll</w:t>
      </w:r>
      <w:r w:rsidR="533E4624">
        <w:rPr/>
        <w:t xml:space="preserve"> know yourself like</w:t>
      </w:r>
      <w:r w:rsidR="7C703A0D">
        <w:rPr/>
        <w:t>,</w:t>
      </w:r>
      <w:r w:rsidR="533E4624">
        <w:rPr/>
        <w:t xml:space="preserve"> urban ministry is very fluid, like there are students in students out.</w:t>
      </w:r>
      <w:r w:rsidR="5F6C6093">
        <w:rPr/>
        <w:t xml:space="preserve"> </w:t>
      </w:r>
      <w:r w:rsidR="533E4624">
        <w:rPr/>
        <w:t>And things like that, people move into cities and out of cities</w:t>
      </w:r>
      <w:r w:rsidR="0BE0B4A8">
        <w:rPr/>
        <w:t xml:space="preserve"> d</w:t>
      </w:r>
      <w:r w:rsidR="533E4624">
        <w:rPr/>
        <w:t xml:space="preserve">epending on family life and that, but in </w:t>
      </w:r>
      <w:r w:rsidR="7CF6C75C">
        <w:rPr/>
        <w:t>[redacted]</w:t>
      </w:r>
      <w:r w:rsidR="533E4624">
        <w:rPr/>
        <w:t xml:space="preserve"> I mean you would have families that move into the community</w:t>
      </w:r>
      <w:r w:rsidR="169D4362">
        <w:rPr/>
        <w:t>..</w:t>
      </w:r>
      <w:r w:rsidR="533E4624">
        <w:rPr/>
        <w:t>.</w:t>
      </w:r>
    </w:p>
    <w:p w:rsidR="007373E4" w:rsidP="7055B42A" w:rsidRDefault="005F4A95" w14:paraId="0FE65710" w14:textId="11AA4AB0">
      <w:pPr>
        <w:pStyle w:val="Normal"/>
        <w:suppressLineNumbers w:val="0"/>
        <w:bidi w:val="0"/>
        <w:spacing w:before="0" w:beforeAutospacing="off" w:after="200" w:afterAutospacing="off" w:line="276" w:lineRule="auto"/>
        <w:ind w:left="0" w:right="0"/>
        <w:jc w:val="left"/>
      </w:pPr>
      <w:r w:rsidR="21DC38E8">
        <w:rPr/>
        <w:t>[redacted story]</w:t>
      </w:r>
    </w:p>
    <w:p w:rsidR="007373E4" w:rsidP="7055B42A" w:rsidRDefault="005F4A95" w14:paraId="23A15922" w14:textId="2529BCE2">
      <w:pPr>
        <w:pStyle w:val="Normal"/>
        <w:suppressLineNumbers w:val="0"/>
        <w:bidi w:val="0"/>
        <w:spacing w:before="0" w:beforeAutospacing="off" w:after="200" w:afterAutospacing="off" w:line="276" w:lineRule="auto"/>
        <w:ind w:left="0" w:right="0"/>
        <w:jc w:val="left"/>
      </w:pPr>
      <w:r w:rsidR="533E4624">
        <w:rPr/>
        <w:t>So</w:t>
      </w:r>
      <w:r w:rsidR="533E4624">
        <w:rPr/>
        <w:t xml:space="preserve"> people. </w:t>
      </w:r>
      <w:r w:rsidR="533E4624">
        <w:rPr/>
        <w:t>Yeah</w:t>
      </w:r>
      <w:r w:rsidR="533E4624">
        <w:rPr/>
        <w:t xml:space="preserve">. People </w:t>
      </w:r>
      <w:r w:rsidR="533E4624">
        <w:rPr/>
        <w:t>moving</w:t>
      </w:r>
      <w:r w:rsidR="533E4624">
        <w:rPr/>
        <w:t xml:space="preserve"> into the community. Yes. I mean, like so.</w:t>
      </w:r>
      <w:r w:rsidR="5E2FCFBD">
        <w:rPr/>
        <w:t xml:space="preserve"> </w:t>
      </w:r>
      <w:r w:rsidR="533E4624">
        <w:rPr/>
        <w:t>You know that the most rewarding thing is doing life with people.</w:t>
      </w:r>
      <w:r w:rsidR="758288CE">
        <w:rPr/>
        <w:t xml:space="preserve"> </w:t>
      </w:r>
      <w:r w:rsidR="533E4624">
        <w:rPr/>
        <w:t>That's</w:t>
      </w:r>
      <w:r w:rsidR="533E4624">
        <w:rPr/>
        <w:t xml:space="preserve"> what I </w:t>
      </w:r>
      <w:r w:rsidR="533E4624">
        <w:rPr/>
        <w:t>find</w:t>
      </w:r>
      <w:r w:rsidR="533E4624">
        <w:rPr/>
        <w:t xml:space="preserve">. And because </w:t>
      </w:r>
      <w:r w:rsidR="533E4624">
        <w:rPr/>
        <w:t>they're</w:t>
      </w:r>
      <w:r w:rsidR="533E4624">
        <w:rPr/>
        <w:t xml:space="preserve"> not going to move.</w:t>
      </w:r>
      <w:r w:rsidR="758288CE">
        <w:rPr/>
        <w:t xml:space="preserve"> </w:t>
      </w:r>
      <w:r w:rsidR="3E75535F">
        <w:rPr/>
        <w:t xml:space="preserve">There was </w:t>
      </w:r>
      <w:r w:rsidR="533E4624">
        <w:rPr/>
        <w:t>one family that left the congregation to move</w:t>
      </w:r>
      <w:r w:rsidR="51E58314">
        <w:rPr/>
        <w:t xml:space="preserve"> i</w:t>
      </w:r>
      <w:r w:rsidR="533E4624">
        <w:rPr/>
        <w:t xml:space="preserve">n my 10 </w:t>
      </w:r>
      <w:r w:rsidR="533E4624">
        <w:rPr/>
        <w:t>year</w:t>
      </w:r>
      <w:r w:rsidR="04BED3BC">
        <w:rPr/>
        <w:t>s</w:t>
      </w:r>
      <w:r w:rsidR="533E4624">
        <w:rPr/>
        <w:t xml:space="preserve"> and they only moved to another village, they moved to </w:t>
      </w:r>
      <w:r w:rsidR="570CDB92">
        <w:rPr/>
        <w:t>Back</w:t>
      </w:r>
      <w:r w:rsidR="533E4624">
        <w:rPr/>
        <w:t xml:space="preserve"> from </w:t>
      </w:r>
      <w:r w:rsidR="34B14E06">
        <w:rPr/>
        <w:t>[redacted]</w:t>
      </w:r>
      <w:r w:rsidR="533E4624">
        <w:rPr/>
        <w:t xml:space="preserve">, and even </w:t>
      </w:r>
      <w:r w:rsidR="533E4624">
        <w:rPr/>
        <w:t>then</w:t>
      </w:r>
      <w:r w:rsidR="533E4624">
        <w:rPr/>
        <w:t xml:space="preserve"> </w:t>
      </w:r>
      <w:r w:rsidR="533E4624">
        <w:rPr/>
        <w:t>they still</w:t>
      </w:r>
      <w:r w:rsidR="533E4624">
        <w:rPr/>
        <w:t xml:space="preserve"> came back to </w:t>
      </w:r>
      <w:r w:rsidR="5EB1B14D">
        <w:rPr/>
        <w:t>[redacted]</w:t>
      </w:r>
      <w:r w:rsidR="533E4624">
        <w:rPr/>
        <w:t xml:space="preserve"> to worship with us for a while. So</w:t>
      </w:r>
      <w:r w:rsidR="20FBA3ED">
        <w:rPr/>
        <w:t xml:space="preserve"> </w:t>
      </w:r>
      <w:r w:rsidR="20FBA3ED">
        <w:rPr/>
        <w:t>t</w:t>
      </w:r>
      <w:r w:rsidR="533E4624">
        <w:rPr/>
        <w:t>hat's</w:t>
      </w:r>
      <w:r w:rsidR="533E4624">
        <w:rPr/>
        <w:t xml:space="preserve"> the thing. It </w:t>
      </w:r>
      <w:r w:rsidR="533E4624">
        <w:rPr/>
        <w:t>doesn't</w:t>
      </w:r>
      <w:r w:rsidR="533E4624">
        <w:rPr/>
        <w:t xml:space="preserve">. They </w:t>
      </w:r>
      <w:r w:rsidR="533E4624">
        <w:rPr/>
        <w:t>don't</w:t>
      </w:r>
      <w:r w:rsidR="533E4624">
        <w:rPr/>
        <w:t xml:space="preserve"> </w:t>
      </w:r>
      <w:r w:rsidR="533E4624">
        <w:rPr/>
        <w:t>move,</w:t>
      </w:r>
      <w:r w:rsidR="533E4624">
        <w:rPr/>
        <w:t xml:space="preserve"> they </w:t>
      </w:r>
      <w:r w:rsidR="533E4624">
        <w:rPr/>
        <w:t>don't</w:t>
      </w:r>
      <w:r w:rsidR="533E4624">
        <w:rPr/>
        <w:t xml:space="preserve"> change. </w:t>
      </w:r>
      <w:r w:rsidR="533E4624">
        <w:rPr/>
        <w:t>So</w:t>
      </w:r>
      <w:r w:rsidR="533E4624">
        <w:rPr/>
        <w:t xml:space="preserve"> </w:t>
      </w:r>
      <w:r w:rsidR="533E4624">
        <w:rPr/>
        <w:t>you're</w:t>
      </w:r>
      <w:r w:rsidR="533E4624">
        <w:rPr/>
        <w:t xml:space="preserve"> dealing with a community </w:t>
      </w:r>
      <w:r w:rsidR="533E4624">
        <w:rPr/>
        <w:t>that</w:t>
      </w:r>
      <w:r w:rsidR="768FF772">
        <w:rPr/>
        <w:t xml:space="preserve"> </w:t>
      </w:r>
      <w:r w:rsidR="533E4624">
        <w:rPr/>
        <w:t>you're</w:t>
      </w:r>
      <w:r w:rsidR="533E4624">
        <w:rPr/>
        <w:t xml:space="preserve"> doing life with them. Your kids are in school with them. </w:t>
      </w:r>
      <w:r w:rsidR="533E4624">
        <w:rPr/>
        <w:t>There's</w:t>
      </w:r>
      <w:r w:rsidR="533E4624">
        <w:rPr/>
        <w:t xml:space="preserve"> people growing old in the community</w:t>
      </w:r>
      <w:r w:rsidR="176ACD5F">
        <w:rPr/>
        <w:t xml:space="preserve"> a</w:t>
      </w:r>
      <w:r w:rsidR="533E4624">
        <w:rPr/>
        <w:t>nd dying</w:t>
      </w:r>
      <w:r w:rsidR="67FA0A5A">
        <w:rPr/>
        <w:t>, a</w:t>
      </w:r>
      <w:r w:rsidR="533E4624">
        <w:rPr/>
        <w:t xml:space="preserve">nd the next generation </w:t>
      </w:r>
      <w:r w:rsidR="533E4624">
        <w:rPr/>
        <w:t>coming</w:t>
      </w:r>
      <w:r w:rsidR="533E4624">
        <w:rPr/>
        <w:t xml:space="preserve">. </w:t>
      </w:r>
    </w:p>
    <w:p w:rsidR="007373E4" w:rsidP="7055B42A" w:rsidRDefault="005F4A95" w14:paraId="22980554" w14:textId="25C4B635">
      <w:pPr>
        <w:pStyle w:val="Normal"/>
        <w:suppressLineNumbers w:val="0"/>
        <w:bidi w:val="0"/>
        <w:spacing w:before="0" w:beforeAutospacing="off" w:after="200" w:afterAutospacing="off" w:line="276" w:lineRule="auto"/>
        <w:ind w:left="0" w:right="0"/>
        <w:jc w:val="left"/>
      </w:pPr>
      <w:r w:rsidR="533E4624">
        <w:rPr/>
        <w:t>So</w:t>
      </w:r>
      <w:r w:rsidR="533E4624">
        <w:rPr/>
        <w:t xml:space="preserve"> what </w:t>
      </w:r>
      <w:r w:rsidR="533E4624">
        <w:rPr/>
        <w:t>is</w:t>
      </w:r>
      <w:r w:rsidR="533E4624">
        <w:rPr/>
        <w:t xml:space="preserve"> the Joy</w:t>
      </w:r>
      <w:r w:rsidR="758288CE">
        <w:rPr/>
        <w:t>s</w:t>
      </w:r>
      <w:r w:rsidR="533E4624">
        <w:rPr/>
        <w:t xml:space="preserve">? Well, </w:t>
      </w:r>
      <w:r w:rsidR="533E4624">
        <w:rPr/>
        <w:t>I've</w:t>
      </w:r>
      <w:r w:rsidR="533E4624">
        <w:rPr/>
        <w:t xml:space="preserve"> seen people come into faith. Yes, seeing people coming to church </w:t>
      </w:r>
      <w:r w:rsidR="533E4624">
        <w:rPr/>
        <w:t>who'd</w:t>
      </w:r>
      <w:r w:rsidR="533E4624">
        <w:rPr/>
        <w:t xml:space="preserve"> never been to church before. There was a woman</w:t>
      </w:r>
      <w:r w:rsidR="53B6DAA1">
        <w:rPr/>
        <w:t xml:space="preserve">, </w:t>
      </w:r>
      <w:r w:rsidR="53B6DAA1">
        <w:rPr/>
        <w:t>y</w:t>
      </w:r>
      <w:r w:rsidR="533E4624">
        <w:rPr/>
        <w:t>eah</w:t>
      </w:r>
      <w:r w:rsidR="533E4624">
        <w:rPr/>
        <w:t xml:space="preserve">, we did a </w:t>
      </w:r>
      <w:r w:rsidR="51B3B646">
        <w:rPr/>
        <w:t>‘</w:t>
      </w:r>
      <w:r w:rsidR="533E4624">
        <w:rPr/>
        <w:t>back to church Sunday</w:t>
      </w:r>
      <w:r w:rsidR="361F352C">
        <w:rPr/>
        <w:t>’</w:t>
      </w:r>
      <w:r w:rsidR="533E4624">
        <w:rPr/>
        <w:t>,</w:t>
      </w:r>
      <w:r w:rsidR="533E4624">
        <w:rPr/>
        <w:t xml:space="preserve"> </w:t>
      </w:r>
      <w:r w:rsidR="533E4624">
        <w:rPr/>
        <w:t>probably the</w:t>
      </w:r>
      <w:r w:rsidR="533E4624">
        <w:rPr/>
        <w:t xml:space="preserve"> second year I was in </w:t>
      </w:r>
      <w:r w:rsidR="6A7C8306">
        <w:rPr/>
        <w:t>[redacted]</w:t>
      </w:r>
      <w:r w:rsidR="533E4624">
        <w:rPr/>
        <w:t xml:space="preserve">. </w:t>
      </w:r>
      <w:r w:rsidR="533E4624">
        <w:rPr/>
        <w:t>There's</w:t>
      </w:r>
      <w:r w:rsidR="533E4624">
        <w:rPr/>
        <w:t xml:space="preserve"> two women that came</w:t>
      </w:r>
      <w:r w:rsidR="11B89B94">
        <w:rPr/>
        <w:t>, s</w:t>
      </w:r>
      <w:r w:rsidR="533E4624">
        <w:rPr/>
        <w:t xml:space="preserve">imply invitations from people in the congregation that </w:t>
      </w:r>
      <w:r w:rsidR="533E4624">
        <w:rPr/>
        <w:t>they'd</w:t>
      </w:r>
      <w:r w:rsidR="533E4624">
        <w:rPr/>
        <w:t xml:space="preserve"> never done something like that before in their life</w:t>
      </w:r>
      <w:r w:rsidR="4B9E9767">
        <w:rPr/>
        <w:t>,</w:t>
      </w:r>
      <w:r w:rsidR="533E4624">
        <w:rPr/>
        <w:t xml:space="preserve"> invited someone to church.</w:t>
      </w:r>
      <w:r w:rsidR="758288CE">
        <w:rPr/>
        <w:t xml:space="preserve"> </w:t>
      </w:r>
      <w:r w:rsidR="533E4624">
        <w:rPr/>
        <w:t>And all they were doing was giving a wee leaflet and just saying to them, think about coming.</w:t>
      </w:r>
      <w:r w:rsidR="758288CE">
        <w:rPr/>
        <w:t xml:space="preserve"> </w:t>
      </w:r>
      <w:r w:rsidR="533E4624">
        <w:rPr/>
        <w:t xml:space="preserve">One woman came. She </w:t>
      </w:r>
      <w:r w:rsidR="533E4624">
        <w:rPr/>
        <w:t>had</w:t>
      </w:r>
      <w:r w:rsidR="7C02CD2F">
        <w:rPr/>
        <w:t>n’t</w:t>
      </w:r>
      <w:r w:rsidR="533E4624">
        <w:rPr/>
        <w:t xml:space="preserve"> been to church for 30 years and she came and</w:t>
      </w:r>
      <w:r w:rsidR="37149DCA">
        <w:rPr/>
        <w:t xml:space="preserve"> </w:t>
      </w:r>
      <w:r w:rsidR="37149DCA">
        <w:rPr/>
        <w:t>i</w:t>
      </w:r>
      <w:r w:rsidR="533E4624">
        <w:rPr/>
        <w:t>t's</w:t>
      </w:r>
      <w:r w:rsidR="533E4624">
        <w:rPr/>
        <w:t xml:space="preserve"> amazing. </w:t>
      </w:r>
      <w:r w:rsidR="533E4624">
        <w:rPr/>
        <w:t>Yeah</w:t>
      </w:r>
      <w:r w:rsidR="533E4624">
        <w:rPr/>
        <w:t xml:space="preserve">, she </w:t>
      </w:r>
      <w:r w:rsidR="533E4624">
        <w:rPr/>
        <w:t>hasn't</w:t>
      </w:r>
      <w:r w:rsidR="533E4624">
        <w:rPr/>
        <w:t xml:space="preserve"> professed her faith yet, but, I mean, she started coming in the morning. Then she started to come in the evening, and before I left, she started to come to </w:t>
      </w:r>
      <w:r w:rsidR="533E4624">
        <w:rPr/>
        <w:t>prayer</w:t>
      </w:r>
      <w:r w:rsidR="533E4624">
        <w:rPr/>
        <w:t xml:space="preserve"> meeting. She wanted to profess her </w:t>
      </w:r>
      <w:r w:rsidR="533E4624">
        <w:rPr/>
        <w:t>faith, but</w:t>
      </w:r>
      <w:r w:rsidR="533E4624">
        <w:rPr/>
        <w:t xml:space="preserve"> </w:t>
      </w:r>
      <w:r w:rsidR="533E4624">
        <w:rPr/>
        <w:t>wasn't</w:t>
      </w:r>
      <w:r w:rsidR="533E4624">
        <w:rPr/>
        <w:t xml:space="preserve"> quite there yet. So, I mean, you see somebody growing and coming on.</w:t>
      </w:r>
      <w:r w:rsidR="758288CE">
        <w:rPr/>
        <w:t xml:space="preserve"> </w:t>
      </w:r>
      <w:r w:rsidR="533E4624">
        <w:rPr/>
        <w:t>It's</w:t>
      </w:r>
      <w:r w:rsidR="533E4624">
        <w:rPr/>
        <w:t xml:space="preserve"> the greatest encouragement. You see people</w:t>
      </w:r>
      <w:r w:rsidR="533E4624">
        <w:rPr/>
        <w:t xml:space="preserve"> just coming from darkness to light, people coming to faith </w:t>
      </w:r>
      <w:r w:rsidR="533E4624">
        <w:rPr/>
        <w:t>who've</w:t>
      </w:r>
      <w:r w:rsidR="533E4624">
        <w:rPr/>
        <w:t xml:space="preserve"> been coming to church for years and then </w:t>
      </w:r>
      <w:r w:rsidR="533E4624">
        <w:rPr/>
        <w:t>all of</w:t>
      </w:r>
      <w:r w:rsidR="533E4624">
        <w:rPr/>
        <w:t xml:space="preserve"> a </w:t>
      </w:r>
      <w:r w:rsidR="533E4624">
        <w:rPr/>
        <w:t>sudden</w:t>
      </w:r>
      <w:r w:rsidR="533E4624">
        <w:rPr/>
        <w:t xml:space="preserve"> the penny </w:t>
      </w:r>
      <w:r w:rsidR="533E4624">
        <w:rPr/>
        <w:t>drops</w:t>
      </w:r>
      <w:r w:rsidR="533E4624">
        <w:rPr/>
        <w:t xml:space="preserve"> and it makes sense to them.</w:t>
      </w:r>
      <w:r w:rsidR="758288CE">
        <w:rPr/>
        <w:t xml:space="preserve"> </w:t>
      </w:r>
      <w:r w:rsidR="533E4624">
        <w:rPr/>
        <w:t xml:space="preserve">Or you get alongside people. I think the </w:t>
      </w:r>
      <w:r w:rsidR="533E4624">
        <w:rPr/>
        <w:t>great thing</w:t>
      </w:r>
      <w:r w:rsidR="533E4624">
        <w:rPr/>
        <w:t xml:space="preserve"> about our community though is that because people </w:t>
      </w:r>
      <w:r w:rsidR="533E4624">
        <w:rPr/>
        <w:t>don't</w:t>
      </w:r>
      <w:r w:rsidR="533E4624">
        <w:rPr/>
        <w:t xml:space="preserve"> move and you get, you get to know them.</w:t>
      </w:r>
      <w:r w:rsidR="758288CE">
        <w:rPr/>
        <w:t xml:space="preserve"> </w:t>
      </w:r>
      <w:r w:rsidR="533E4624">
        <w:rPr/>
        <w:t xml:space="preserve">You </w:t>
      </w:r>
      <w:r w:rsidR="533E4624">
        <w:rPr/>
        <w:t>don't</w:t>
      </w:r>
      <w:r w:rsidR="533E4624">
        <w:rPr/>
        <w:t xml:space="preserve"> just get to know them individually. </w:t>
      </w:r>
      <w:r w:rsidR="533E4624">
        <w:rPr/>
        <w:t>You get to know them as husband and wife, children and even grandparents and families and homes and relations.</w:t>
      </w:r>
      <w:r w:rsidR="533E4624">
        <w:rPr/>
        <w:t xml:space="preserve"> And you discover that you </w:t>
      </w:r>
      <w:r w:rsidR="533E4624">
        <w:rPr/>
        <w:t>can't</w:t>
      </w:r>
      <w:r w:rsidR="533E4624">
        <w:rPr/>
        <w:t xml:space="preserve"> talk about anybody </w:t>
      </w:r>
      <w:r w:rsidR="653CAF1F">
        <w:rPr/>
        <w:t>[redacted]</w:t>
      </w:r>
      <w:r w:rsidR="533E4624">
        <w:rPr/>
        <w:t xml:space="preserve"> because </w:t>
      </w:r>
      <w:r w:rsidR="533E4624">
        <w:rPr/>
        <w:t>they're</w:t>
      </w:r>
      <w:r w:rsidR="533E4624">
        <w:rPr/>
        <w:t xml:space="preserve"> all interrelated in a way. And </w:t>
      </w:r>
      <w:r w:rsidR="533E4624">
        <w:rPr/>
        <w:t>so</w:t>
      </w:r>
      <w:r w:rsidR="533E4624">
        <w:rPr/>
        <w:t xml:space="preserve"> you, </w:t>
      </w:r>
      <w:r w:rsidR="533E4624">
        <w:rPr/>
        <w:t>yeah</w:t>
      </w:r>
      <w:r w:rsidR="533E4624">
        <w:rPr/>
        <w:t>, you</w:t>
      </w:r>
      <w:r w:rsidR="533E4624">
        <w:rPr/>
        <w:t xml:space="preserve"> </w:t>
      </w:r>
      <w:r w:rsidR="533E4624">
        <w:rPr/>
        <w:t>didn't</w:t>
      </w:r>
      <w:r w:rsidR="533E4624">
        <w:rPr/>
        <w:t xml:space="preserve"> speak about anyone.</w:t>
      </w:r>
      <w:r>
        <w:br/>
      </w:r>
      <w:r w:rsidR="533E4624">
        <w:rPr/>
        <w:t xml:space="preserve">Yeah, </w:t>
      </w:r>
      <w:r w:rsidR="533E4624">
        <w:rPr/>
        <w:t>I think you</w:t>
      </w:r>
      <w:r w:rsidR="533E4624">
        <w:rPr/>
        <w:t xml:space="preserve"> love that. I love that. </w:t>
      </w:r>
      <w:r w:rsidR="3FD20A50">
        <w:rPr/>
        <w:t>[redacted]</w:t>
      </w:r>
      <w:r w:rsidR="533E4624">
        <w:rPr/>
        <w:t xml:space="preserve">, like you just, I </w:t>
      </w:r>
      <w:r w:rsidR="533E4624">
        <w:rPr/>
        <w:t>don't</w:t>
      </w:r>
      <w:r w:rsidR="533E4624">
        <w:rPr/>
        <w:t xml:space="preserve"> know. </w:t>
      </w:r>
      <w:r w:rsidR="533E4624">
        <w:rPr/>
        <w:t>You've</w:t>
      </w:r>
      <w:r w:rsidR="533E4624">
        <w:rPr/>
        <w:t xml:space="preserve"> got to know people </w:t>
      </w:r>
      <w:r w:rsidR="533E4624">
        <w:rPr/>
        <w:t>and you</w:t>
      </w:r>
      <w:r w:rsidR="533E4624">
        <w:rPr/>
        <w:t xml:space="preserve"> </w:t>
      </w:r>
      <w:r w:rsidR="533E4624">
        <w:rPr/>
        <w:t>you</w:t>
      </w:r>
      <w:r w:rsidR="533E4624">
        <w:rPr/>
        <w:t xml:space="preserve"> became not just another person living in the community because </w:t>
      </w:r>
      <w:r w:rsidR="533E4624">
        <w:rPr/>
        <w:t>you're</w:t>
      </w:r>
      <w:r w:rsidR="533E4624">
        <w:rPr/>
        <w:t xml:space="preserve"> </w:t>
      </w:r>
      <w:r w:rsidR="533E4624">
        <w:rPr/>
        <w:t>the minister in the community.</w:t>
      </w:r>
      <w:r w:rsidR="758288CE">
        <w:rPr/>
        <w:t xml:space="preserve"> </w:t>
      </w:r>
      <w:r w:rsidR="533E4624">
        <w:rPr/>
        <w:t xml:space="preserve">People expect you to speak to them about their soul, and so they </w:t>
      </w:r>
      <w:r w:rsidR="533E4624">
        <w:rPr/>
        <w:t>came</w:t>
      </w:r>
      <w:r w:rsidR="533E4624">
        <w:rPr/>
        <w:t>. For me, it was a question my father-in-law asked me.</w:t>
      </w:r>
      <w:r w:rsidR="6F9D7618">
        <w:rPr/>
        <w:t xml:space="preserve"> </w:t>
      </w:r>
      <w:r w:rsidR="533E4624">
        <w:rPr/>
        <w:t>When I first met him, my father-in-</w:t>
      </w:r>
      <w:r w:rsidR="533E4624">
        <w:rPr/>
        <w:t>law asked</w:t>
      </w:r>
      <w:r w:rsidR="533E4624">
        <w:rPr/>
        <w:t xml:space="preserve"> </w:t>
      </w:r>
      <w:r w:rsidR="533E4624">
        <w:rPr/>
        <w:t>me</w:t>
      </w:r>
      <w:r w:rsidR="533E4624">
        <w:rPr/>
        <w:t xml:space="preserve"> </w:t>
      </w:r>
      <w:r w:rsidR="1562F2C6">
        <w:rPr/>
        <w:t>‘</w:t>
      </w:r>
      <w:r w:rsidR="533E4624">
        <w:rPr/>
        <w:t>how's</w:t>
      </w:r>
      <w:r w:rsidR="533E4624">
        <w:rPr/>
        <w:t xml:space="preserve"> your heart?</w:t>
      </w:r>
      <w:r w:rsidR="7C32E42E">
        <w:rPr/>
        <w:t xml:space="preserve">’ </w:t>
      </w:r>
      <w:r w:rsidR="533E4624">
        <w:rPr/>
        <w:t>And</w:t>
      </w:r>
      <w:r w:rsidR="6F9D7618">
        <w:rPr/>
        <w:t xml:space="preserve"> t</w:t>
      </w:r>
      <w:r w:rsidR="533E4624">
        <w:rPr/>
        <w:t xml:space="preserve">hat was the </w:t>
      </w:r>
      <w:r w:rsidR="533E4624">
        <w:rPr/>
        <w:t>question I</w:t>
      </w:r>
      <w:r w:rsidR="533E4624">
        <w:rPr/>
        <w:t xml:space="preserve"> </w:t>
      </w:r>
      <w:r w:rsidR="533E4624">
        <w:rPr/>
        <w:t>I</w:t>
      </w:r>
      <w:r w:rsidR="533E4624">
        <w:rPr/>
        <w:t xml:space="preserve"> would ask every single person in </w:t>
      </w:r>
      <w:r w:rsidR="750012BA">
        <w:rPr/>
        <w:t>[redacted],</w:t>
      </w:r>
      <w:r w:rsidR="533E4624">
        <w:rPr/>
        <w:t xml:space="preserve"> </w:t>
      </w:r>
      <w:r w:rsidR="533E4624">
        <w:rPr/>
        <w:t>how's</w:t>
      </w:r>
      <w:r w:rsidR="533E4624">
        <w:rPr/>
        <w:t xml:space="preserve"> your heart?</w:t>
      </w:r>
      <w:r w:rsidR="6820D47F">
        <w:rPr/>
        <w:t xml:space="preserve"> </w:t>
      </w:r>
      <w:r w:rsidR="533E4624">
        <w:rPr/>
        <w:t>To the point that they would ask me first. As time went on as they got to know me, like at the unconverted, they were asking me.</w:t>
      </w:r>
      <w:r w:rsidR="6F9D7618">
        <w:rPr/>
        <w:t xml:space="preserve"> </w:t>
      </w:r>
      <w:r w:rsidR="533E4624">
        <w:rPr/>
        <w:t>How's</w:t>
      </w:r>
      <w:r w:rsidR="533E4624">
        <w:rPr/>
        <w:t xml:space="preserve"> your heart</w:t>
      </w:r>
      <w:r w:rsidR="6F9D7618">
        <w:rPr/>
        <w:t xml:space="preserve">? </w:t>
      </w:r>
      <w:r w:rsidR="533E4624">
        <w:rPr/>
        <w:t>And it was good.</w:t>
      </w:r>
      <w:r w:rsidR="6F9D7618">
        <w:rPr/>
        <w:t xml:space="preserve"> </w:t>
      </w:r>
      <w:r w:rsidR="533E4624">
        <w:rPr/>
        <w:t xml:space="preserve">You just build relationships with people. </w:t>
      </w:r>
      <w:r w:rsidR="533E4624">
        <w:rPr/>
        <w:t>That's</w:t>
      </w:r>
      <w:r w:rsidR="533E4624">
        <w:rPr/>
        <w:t xml:space="preserve"> what </w:t>
      </w:r>
      <w:r w:rsidR="533E4624">
        <w:rPr/>
        <w:t>it's</w:t>
      </w:r>
      <w:r w:rsidR="533E4624">
        <w:rPr/>
        <w:t xml:space="preserve"> all about.</w:t>
      </w:r>
      <w:r w:rsidR="6F9D7618">
        <w:rPr/>
        <w:t xml:space="preserve"> </w:t>
      </w:r>
      <w:r w:rsidR="533E4624">
        <w:rPr/>
        <w:t xml:space="preserve">Be real with </w:t>
      </w:r>
      <w:r w:rsidR="1A508864">
        <w:rPr/>
        <w:t xml:space="preserve">them, </w:t>
      </w:r>
      <w:r w:rsidR="533E4624">
        <w:rPr/>
        <w:t>just being real with people.</w:t>
      </w:r>
    </w:p>
    <w:p w:rsidR="007373E4" w:rsidRDefault="005F4A95" w14:paraId="3D111CB7" w14:textId="0A48E794">
      <w:r w:rsidRPr="7055B42A" w:rsidR="533E4624">
        <w:rPr>
          <w:b w:val="1"/>
          <w:bCs w:val="1"/>
        </w:rPr>
        <w:t>[Interviewer]</w:t>
      </w:r>
      <w:r>
        <w:br/>
      </w:r>
      <w:r w:rsidR="533E4624">
        <w:rPr/>
        <w:t>29:56</w:t>
      </w:r>
      <w:r>
        <w:br/>
      </w:r>
      <w:r w:rsidR="533E4624">
        <w:rPr/>
        <w:t xml:space="preserve">Well, but challenges, then, </w:t>
      </w:r>
      <w:r w:rsidR="533E4624">
        <w:rPr/>
        <w:t>w</w:t>
      </w:r>
      <w:r w:rsidR="533E4624">
        <w:rPr/>
        <w:t>hat are the most challenging things about serving in a rural context?</w:t>
      </w:r>
    </w:p>
    <w:p w:rsidR="007373E4" w:rsidP="7055B42A" w:rsidRDefault="005F4A95" w14:paraId="6B0ADB10" w14:textId="461DFAB4">
      <w:pPr>
        <w:pStyle w:val="Normal"/>
        <w:suppressLineNumbers w:val="0"/>
        <w:bidi w:val="0"/>
        <w:spacing w:before="0" w:beforeAutospacing="off" w:after="200" w:afterAutospacing="off" w:line="276" w:lineRule="auto"/>
        <w:ind w:left="0" w:right="0"/>
        <w:jc w:val="left"/>
      </w:pPr>
      <w:r w:rsidRPr="7055B42A" w:rsidR="533E4624">
        <w:rPr>
          <w:b w:val="1"/>
          <w:bCs w:val="1"/>
        </w:rPr>
        <w:t>[Participant]</w:t>
      </w:r>
      <w:r>
        <w:br/>
      </w:r>
      <w:r w:rsidR="533E4624">
        <w:rPr/>
        <w:t>29:57</w:t>
      </w:r>
      <w:r>
        <w:br/>
      </w:r>
      <w:r w:rsidR="533E4624">
        <w:rPr/>
        <w:t>Yeah.</w:t>
      </w:r>
      <w:r>
        <w:br/>
      </w:r>
      <w:r w:rsidR="533E4624">
        <w:rPr/>
        <w:t>History.</w:t>
      </w:r>
      <w:r w:rsidR="606C227F">
        <w:rPr/>
        <w:t xml:space="preserve"> </w:t>
      </w:r>
      <w:r w:rsidR="533E4624">
        <w:rPr/>
        <w:t xml:space="preserve">People have baggage and there are things that have gone on like I always remember being told this statement. </w:t>
      </w:r>
      <w:r w:rsidR="533E4624">
        <w:rPr/>
        <w:t>You'll</w:t>
      </w:r>
      <w:r w:rsidR="533E4624">
        <w:rPr/>
        <w:t xml:space="preserve"> never know them like they know themselves.</w:t>
      </w:r>
      <w:r w:rsidR="4E281021">
        <w:rPr/>
        <w:t xml:space="preserve"> </w:t>
      </w:r>
      <w:r w:rsidR="533E4624">
        <w:rPr/>
        <w:t xml:space="preserve">And </w:t>
      </w:r>
      <w:r w:rsidR="533E4624">
        <w:rPr/>
        <w:t>it's</w:t>
      </w:r>
      <w:r w:rsidR="533E4624">
        <w:rPr/>
        <w:t xml:space="preserve"> so true. Like </w:t>
      </w:r>
      <w:r w:rsidR="533E4624">
        <w:rPr/>
        <w:t>you're</w:t>
      </w:r>
      <w:r w:rsidR="533E4624">
        <w:rPr/>
        <w:t xml:space="preserve"> the incomer </w:t>
      </w:r>
      <w:r w:rsidR="533E4624">
        <w:rPr/>
        <w:t>they've</w:t>
      </w:r>
      <w:r w:rsidR="533E4624">
        <w:rPr/>
        <w:t xml:space="preserve"> been</w:t>
      </w:r>
      <w:r w:rsidR="3BE2E3C2">
        <w:rPr/>
        <w:t xml:space="preserve"> t</w:t>
      </w:r>
      <w:r w:rsidR="533E4624">
        <w:rPr/>
        <w:t xml:space="preserve">ogether, I mean most of </w:t>
      </w:r>
      <w:r w:rsidR="533E4624">
        <w:rPr/>
        <w:t>them</w:t>
      </w:r>
      <w:r w:rsidR="3BE2E3C2">
        <w:rPr/>
        <w:t xml:space="preserve"> t</w:t>
      </w:r>
      <w:r w:rsidR="533E4624">
        <w:rPr/>
        <w:t>hey</w:t>
      </w:r>
      <w:r w:rsidR="533E4624">
        <w:rPr/>
        <w:t xml:space="preserve"> grew up in the area, </w:t>
      </w:r>
      <w:r w:rsidR="533E4624">
        <w:rPr/>
        <w:t>they've</w:t>
      </w:r>
      <w:r w:rsidR="533E4624">
        <w:rPr/>
        <w:t xml:space="preserve"> lived in the area, </w:t>
      </w:r>
      <w:r w:rsidR="533E4624">
        <w:rPr/>
        <w:t>they've</w:t>
      </w:r>
      <w:r w:rsidR="533E4624">
        <w:rPr/>
        <w:t xml:space="preserve"> built houses beside their parents</w:t>
      </w:r>
      <w:r w:rsidR="3BE2E3C2">
        <w:rPr/>
        <w:t xml:space="preserve"> bec</w:t>
      </w:r>
      <w:r w:rsidR="533E4624">
        <w:rPr/>
        <w:t>ause they built on the cr</w:t>
      </w:r>
      <w:r w:rsidR="3BE2E3C2">
        <w:rPr/>
        <w:t>o</w:t>
      </w:r>
      <w:r w:rsidR="533E4624">
        <w:rPr/>
        <w:t>ft.</w:t>
      </w:r>
      <w:r w:rsidR="3BE2E3C2">
        <w:rPr/>
        <w:t xml:space="preserve"> </w:t>
      </w:r>
      <w:r w:rsidR="533E4624">
        <w:rPr/>
        <w:t xml:space="preserve">And </w:t>
      </w:r>
      <w:r w:rsidR="533E4624">
        <w:rPr/>
        <w:t>they've</w:t>
      </w:r>
      <w:r w:rsidR="533E4624">
        <w:rPr/>
        <w:t xml:space="preserve"> brought up their children in the same community. </w:t>
      </w:r>
      <w:r w:rsidR="533E4624">
        <w:rPr/>
        <w:t>So</w:t>
      </w:r>
      <w:r w:rsidR="533E4624">
        <w:rPr/>
        <w:t xml:space="preserve"> </w:t>
      </w:r>
      <w:r w:rsidR="533E4624">
        <w:rPr/>
        <w:t>you've</w:t>
      </w:r>
      <w:r w:rsidR="533E4624">
        <w:rPr/>
        <w:t xml:space="preserve"> got </w:t>
      </w:r>
      <w:r w:rsidR="533E4624">
        <w:rPr/>
        <w:t>like,</w:t>
      </w:r>
      <w:r w:rsidR="533E4624">
        <w:rPr/>
        <w:t xml:space="preserve"> two or three generations at least there, sometimes four. And </w:t>
      </w:r>
      <w:r w:rsidR="533E4624">
        <w:rPr/>
        <w:t>they're</w:t>
      </w:r>
      <w:r w:rsidR="533E4624">
        <w:rPr/>
        <w:t xml:space="preserve"> all around one another.</w:t>
      </w:r>
      <w:r w:rsidR="3BE2E3C2">
        <w:rPr/>
        <w:t xml:space="preserve"> </w:t>
      </w:r>
      <w:r w:rsidR="533E4624">
        <w:rPr/>
        <w:t>So</w:t>
      </w:r>
      <w:r w:rsidR="533E4624">
        <w:rPr/>
        <w:t xml:space="preserve"> there's history and then there's fallouts within these families.</w:t>
      </w:r>
      <w:r w:rsidR="3BE2E3C2">
        <w:rPr/>
        <w:t xml:space="preserve"> </w:t>
      </w:r>
      <w:r w:rsidR="533E4624">
        <w:rPr/>
        <w:t>You can see it.</w:t>
      </w:r>
      <w:r w:rsidR="3BE2E3C2">
        <w:rPr/>
        <w:t xml:space="preserve"> </w:t>
      </w:r>
      <w:r w:rsidR="533E4624">
        <w:rPr/>
        <w:t xml:space="preserve">And if there's, I </w:t>
      </w:r>
      <w:r w:rsidR="533E4624">
        <w:rPr/>
        <w:t>don't</w:t>
      </w:r>
      <w:r w:rsidR="533E4624">
        <w:rPr/>
        <w:t xml:space="preserve"> know, like there was an affai</w:t>
      </w:r>
      <w:r w:rsidR="3BE2E3C2">
        <w:rPr/>
        <w:t xml:space="preserve">r </w:t>
      </w:r>
      <w:r w:rsidR="6473661B">
        <w:rPr/>
        <w:t>that</w:t>
      </w:r>
      <w:r w:rsidR="3BE2E3C2">
        <w:rPr/>
        <w:t xml:space="preserve"> h</w:t>
      </w:r>
      <w:r w:rsidR="533E4624">
        <w:rPr/>
        <w:t xml:space="preserve">ad </w:t>
      </w:r>
      <w:r w:rsidR="533E4624">
        <w:rPr/>
        <w:t>a huge impact</w:t>
      </w:r>
      <w:r w:rsidR="533E4624">
        <w:rPr/>
        <w:t xml:space="preserve"> on the community</w:t>
      </w:r>
      <w:r w:rsidR="68D30987">
        <w:rPr/>
        <w:t>, a</w:t>
      </w:r>
      <w:r w:rsidR="533E4624">
        <w:rPr/>
        <w:t>nd that was between two people in the community.</w:t>
      </w:r>
      <w:r w:rsidR="3BE2E3C2">
        <w:rPr/>
        <w:t xml:space="preserve"> </w:t>
      </w:r>
      <w:r w:rsidR="533E4624">
        <w:rPr/>
        <w:t xml:space="preserve">It was going on for years and people </w:t>
      </w:r>
      <w:r w:rsidR="533E4624">
        <w:rPr/>
        <w:t>didn't</w:t>
      </w:r>
      <w:r w:rsidR="533E4624">
        <w:rPr/>
        <w:t xml:space="preserve"> know about it.</w:t>
      </w:r>
      <w:r w:rsidR="3BE2E3C2">
        <w:rPr/>
        <w:t xml:space="preserve"> </w:t>
      </w:r>
    </w:p>
    <w:p w:rsidR="007373E4" w:rsidP="7055B42A" w:rsidRDefault="005F4A95" w14:paraId="6865F8CD" w14:textId="1AC7EA4B">
      <w:pPr>
        <w:pStyle w:val="Normal"/>
        <w:suppressLineNumbers w:val="0"/>
        <w:bidi w:val="0"/>
        <w:spacing w:before="0" w:beforeAutospacing="off" w:after="200" w:afterAutospacing="off" w:line="276" w:lineRule="auto"/>
        <w:ind w:left="0" w:right="0"/>
        <w:jc w:val="left"/>
      </w:pPr>
      <w:r w:rsidR="0C26EFC6">
        <w:rPr/>
        <w:t>[redacted story]</w:t>
      </w:r>
    </w:p>
    <w:p w:rsidR="007373E4" w:rsidP="7055B42A" w:rsidRDefault="005F4A95" w14:paraId="548770F8" w14:textId="4B40BB58">
      <w:pPr>
        <w:pStyle w:val="Normal"/>
        <w:suppressLineNumbers w:val="0"/>
        <w:bidi w:val="0"/>
        <w:spacing w:before="0" w:beforeAutospacing="off" w:after="200" w:afterAutospacing="off" w:line="276" w:lineRule="auto"/>
        <w:ind w:left="0" w:right="0"/>
        <w:jc w:val="left"/>
      </w:pPr>
      <w:r w:rsidR="1141478F">
        <w:rPr/>
        <w:t>There</w:t>
      </w:r>
      <w:r w:rsidR="533E4624">
        <w:rPr/>
        <w:t xml:space="preserve"> are</w:t>
      </w:r>
      <w:r w:rsidR="533E4624">
        <w:rPr/>
        <w:t xml:space="preserve"> those things about this place you </w:t>
      </w:r>
      <w:r w:rsidR="533E4624">
        <w:rPr/>
        <w:t>don't</w:t>
      </w:r>
      <w:r w:rsidR="533E4624">
        <w:rPr/>
        <w:t xml:space="preserve"> know yet? And that said you </w:t>
      </w:r>
      <w:r w:rsidR="533E4624">
        <w:rPr/>
        <w:t>don't</w:t>
      </w:r>
      <w:r w:rsidR="533E4624">
        <w:rPr/>
        <w:t xml:space="preserve"> </w:t>
      </w:r>
      <w:r w:rsidR="533E4624">
        <w:rPr/>
        <w:t>you</w:t>
      </w:r>
      <w:r w:rsidR="533E4624">
        <w:rPr/>
        <w:t xml:space="preserve"> there's things </w:t>
      </w:r>
      <w:r w:rsidR="533E4624">
        <w:rPr/>
        <w:t>you'll</w:t>
      </w:r>
      <w:r w:rsidR="533E4624">
        <w:rPr/>
        <w:t xml:space="preserve"> never know. There's history with people and places.</w:t>
      </w:r>
      <w:r w:rsidR="3BE2E3C2">
        <w:rPr/>
        <w:t xml:space="preserve"> </w:t>
      </w:r>
      <w:r w:rsidR="533E4624">
        <w:rPr/>
        <w:t xml:space="preserve">And </w:t>
      </w:r>
      <w:r w:rsidR="533E4624">
        <w:rPr/>
        <w:t>yeah</w:t>
      </w:r>
      <w:r w:rsidR="533E4624">
        <w:rPr/>
        <w:t xml:space="preserve">, so I think </w:t>
      </w:r>
      <w:r w:rsidR="533E4624">
        <w:rPr/>
        <w:t>that's</w:t>
      </w:r>
      <w:r w:rsidR="533E4624">
        <w:rPr/>
        <w:t xml:space="preserve"> the hard bit. </w:t>
      </w:r>
      <w:r w:rsidR="533E4624">
        <w:rPr/>
        <w:t>You're</w:t>
      </w:r>
      <w:r w:rsidR="533E4624">
        <w:rPr/>
        <w:t xml:space="preserve"> coming to it cold where they know each other and </w:t>
      </w:r>
      <w:r w:rsidR="533E4624">
        <w:rPr/>
        <w:t>there's</w:t>
      </w:r>
      <w:r w:rsidR="533E4624">
        <w:rPr/>
        <w:t xml:space="preserve"> lots of things that are ingrained in them.</w:t>
      </w:r>
      <w:r w:rsidR="3BE2E3C2">
        <w:rPr/>
        <w:t xml:space="preserve"> </w:t>
      </w:r>
      <w:r w:rsidR="533E4624">
        <w:rPr/>
        <w:t xml:space="preserve">And some people </w:t>
      </w:r>
      <w:r w:rsidR="533E4624">
        <w:rPr/>
        <w:t>don't</w:t>
      </w:r>
      <w:r w:rsidR="533E4624">
        <w:rPr/>
        <w:t xml:space="preserve"> change. </w:t>
      </w:r>
      <w:r w:rsidR="533E4624">
        <w:rPr/>
        <w:t>It's</w:t>
      </w:r>
      <w:r w:rsidR="533E4624">
        <w:rPr/>
        <w:t xml:space="preserve"> the heart bit.</w:t>
      </w:r>
      <w:r w:rsidR="3BE2E3C2">
        <w:rPr/>
        <w:t xml:space="preserve"> </w:t>
      </w:r>
      <w:r w:rsidR="533E4624">
        <w:rPr/>
        <w:t>Yeah, I was actually talking about</w:t>
      </w:r>
      <w:r w:rsidR="0F625682">
        <w:rPr/>
        <w:t xml:space="preserve"> this on </w:t>
      </w:r>
      <w:r w:rsidR="533E4624">
        <w:rPr/>
        <w:t>Sunday preaching.</w:t>
      </w:r>
      <w:r w:rsidR="3BE2E3C2">
        <w:rPr/>
        <w:t xml:space="preserve"> </w:t>
      </w:r>
      <w:r w:rsidR="533E4624">
        <w:rPr/>
        <w:t>There's</w:t>
      </w:r>
      <w:r w:rsidR="533E4624">
        <w:rPr/>
        <w:t xml:space="preserve"> two men. I think </w:t>
      </w:r>
      <w:r w:rsidR="533E4624">
        <w:rPr/>
        <w:t>there're</w:t>
      </w:r>
      <w:r w:rsidR="533E4624">
        <w:rPr/>
        <w:t xml:space="preserve"> two </w:t>
      </w:r>
      <w:r w:rsidR="533E4624">
        <w:rPr/>
        <w:t>brothers, actually</w:t>
      </w:r>
      <w:r w:rsidR="738544FD">
        <w:rPr/>
        <w:t>, t</w:t>
      </w:r>
      <w:r w:rsidR="533E4624">
        <w:rPr/>
        <w:t xml:space="preserve">wo brothers in </w:t>
      </w:r>
      <w:r w:rsidR="2DA98F80">
        <w:rPr/>
        <w:t>Braggar</w:t>
      </w:r>
      <w:r w:rsidR="2DA98F80">
        <w:rPr/>
        <w:t>.</w:t>
      </w:r>
      <w:r w:rsidR="533E4624">
        <w:rPr/>
        <w:t xml:space="preserve"> I </w:t>
      </w:r>
      <w:r w:rsidR="533E4624">
        <w:rPr/>
        <w:t>never</w:t>
      </w:r>
      <w:r w:rsidR="533E4624">
        <w:rPr/>
        <w:t xml:space="preserve"> met them. They both died. But I was doing a funeral one day in </w:t>
      </w:r>
      <w:r w:rsidR="69D860DF">
        <w:rPr/>
        <w:t>Braggar</w:t>
      </w:r>
      <w:r w:rsidR="69D860DF">
        <w:rPr/>
        <w:t xml:space="preserve"> </w:t>
      </w:r>
      <w:r w:rsidR="533E4624">
        <w:rPr/>
        <w:t xml:space="preserve">Cemetery, and I was just told we passed a grave or two </w:t>
      </w:r>
      <w:r w:rsidR="533E4624">
        <w:rPr/>
        <w:t>graves</w:t>
      </w:r>
      <w:r w:rsidR="533E4624">
        <w:rPr/>
        <w:t xml:space="preserve"> and it was two brothers</w:t>
      </w:r>
      <w:r w:rsidR="3BE2E3C2">
        <w:rPr/>
        <w:t xml:space="preserve"> and t</w:t>
      </w:r>
      <w:r w:rsidR="533E4624">
        <w:rPr/>
        <w:t xml:space="preserve">hese two brothers hated each other all their life. Never got on. They always fought. They never spoke to each other, </w:t>
      </w:r>
      <w:r w:rsidR="533E4624">
        <w:rPr/>
        <w:t xml:space="preserve">and  </w:t>
      </w:r>
      <w:r w:rsidR="639A7D91">
        <w:rPr/>
        <w:t>in</w:t>
      </w:r>
      <w:r w:rsidR="639A7D91">
        <w:rPr/>
        <w:t xml:space="preserve"> death </w:t>
      </w:r>
      <w:r w:rsidR="533E4624">
        <w:rPr/>
        <w:t>they're</w:t>
      </w:r>
      <w:r w:rsidR="533E4624">
        <w:rPr/>
        <w:t xml:space="preserve"> lying side by side </w:t>
      </w:r>
      <w:r w:rsidR="6947CBD6">
        <w:rPr/>
        <w:t xml:space="preserve">one another. </w:t>
      </w:r>
      <w:r w:rsidR="533E4624">
        <w:rPr/>
        <w:t xml:space="preserve">I just felt so solemn and </w:t>
      </w:r>
      <w:r w:rsidR="533E4624">
        <w:rPr/>
        <w:t>that's</w:t>
      </w:r>
      <w:r w:rsidR="2B79CF8F">
        <w:rPr/>
        <w:t xml:space="preserve"> </w:t>
      </w:r>
      <w:r w:rsidR="533E4624">
        <w:rPr/>
        <w:t>community li</w:t>
      </w:r>
      <w:r w:rsidR="739771B0">
        <w:rPr/>
        <w:t>f</w:t>
      </w:r>
      <w:r w:rsidR="533E4624">
        <w:rPr/>
        <w:t>e.</w:t>
      </w:r>
      <w:r w:rsidR="71273C19">
        <w:rPr/>
        <w:t xml:space="preserve"> </w:t>
      </w:r>
      <w:r w:rsidR="533E4624">
        <w:rPr/>
        <w:t>Fall</w:t>
      </w:r>
      <w:r w:rsidR="533E4624">
        <w:rPr/>
        <w:t xml:space="preserve"> out with each other.</w:t>
      </w:r>
      <w:r w:rsidR="71273C19">
        <w:rPr/>
        <w:t xml:space="preserve"> </w:t>
      </w:r>
      <w:r w:rsidR="533E4624">
        <w:rPr/>
        <w:t xml:space="preserve">Fall out over land. </w:t>
      </w:r>
      <w:r w:rsidR="533E4624">
        <w:rPr/>
        <w:t>Stupid</w:t>
      </w:r>
      <w:r w:rsidR="533E4624">
        <w:rPr/>
        <w:t xml:space="preserve"> things </w:t>
      </w:r>
      <w:r w:rsidR="5720AE24">
        <w:rPr/>
        <w:t>like that, or</w:t>
      </w:r>
      <w:r w:rsidR="533E4624">
        <w:rPr/>
        <w:t xml:space="preserve"> sheep. The other thing </w:t>
      </w:r>
      <w:r w:rsidR="533E4624">
        <w:rPr/>
        <w:t>they</w:t>
      </w:r>
      <w:r w:rsidR="533E4624">
        <w:rPr/>
        <w:t xml:space="preserve"> would fight over sheep</w:t>
      </w:r>
      <w:r w:rsidR="7035686C">
        <w:rPr/>
        <w:t>,</w:t>
      </w:r>
      <w:r w:rsidR="533E4624">
        <w:rPr/>
        <w:t xml:space="preserve"> land.</w:t>
      </w:r>
      <w:r w:rsidR="4DAC9C1E">
        <w:rPr/>
        <w:t xml:space="preserve"> </w:t>
      </w:r>
      <w:r w:rsidR="533E4624">
        <w:rPr/>
        <w:t xml:space="preserve">But </w:t>
      </w:r>
      <w:r w:rsidR="533E4624">
        <w:rPr/>
        <w:t>that's</w:t>
      </w:r>
      <w:r w:rsidR="533E4624">
        <w:rPr/>
        <w:t xml:space="preserve"> the thing about community life. You get to know the characters in the </w:t>
      </w:r>
      <w:r w:rsidR="533E4624">
        <w:rPr/>
        <w:t>community.</w:t>
      </w:r>
      <w:r w:rsidR="0B5C4AB5">
        <w:rPr/>
        <w:t xml:space="preserve"> </w:t>
      </w:r>
      <w:r w:rsidR="533E4624">
        <w:rPr/>
        <w:t>So that,</w:t>
      </w:r>
      <w:r w:rsidR="533E4624">
        <w:rPr/>
        <w:t xml:space="preserve"> </w:t>
      </w:r>
      <w:r w:rsidR="533E4624">
        <w:rPr/>
        <w:t>yeah</w:t>
      </w:r>
      <w:r w:rsidR="533E4624">
        <w:rPr/>
        <w:t xml:space="preserve">, </w:t>
      </w:r>
      <w:r w:rsidR="533E4624">
        <w:rPr/>
        <w:t>'cause</w:t>
      </w:r>
      <w:r w:rsidR="533E4624">
        <w:rPr/>
        <w:t xml:space="preserve">, they </w:t>
      </w:r>
      <w:r w:rsidR="533E4624">
        <w:rPr/>
        <w:t>don't</w:t>
      </w:r>
      <w:r w:rsidR="533E4624">
        <w:rPr/>
        <w:t xml:space="preserve"> change. People </w:t>
      </w:r>
      <w:r w:rsidR="533E4624">
        <w:rPr/>
        <w:t>don't</w:t>
      </w:r>
      <w:r w:rsidR="533E4624">
        <w:rPr/>
        <w:t xml:space="preserve"> move </w:t>
      </w:r>
      <w:r w:rsidR="533E4624">
        <w:rPr/>
        <w:t>out,</w:t>
      </w:r>
      <w:r w:rsidR="533E4624">
        <w:rPr/>
        <w:t xml:space="preserve"> they </w:t>
      </w:r>
      <w:r w:rsidR="533E4624">
        <w:rPr/>
        <w:t>don't</w:t>
      </w:r>
      <w:r w:rsidR="533E4624">
        <w:rPr/>
        <w:t xml:space="preserve"> move out the community. </w:t>
      </w:r>
      <w:r w:rsidR="533E4624">
        <w:rPr/>
        <w:t>They</w:t>
      </w:r>
      <w:r w:rsidR="533E4624">
        <w:rPr/>
        <w:t>'ve</w:t>
      </w:r>
      <w:r w:rsidR="533E4624">
        <w:rPr/>
        <w:t xml:space="preserve"> all got nicknames</w:t>
      </w:r>
      <w:r w:rsidR="7C30BEB7">
        <w:rPr/>
        <w:t>.</w:t>
      </w:r>
      <w:r w:rsidR="533E4624">
        <w:rPr/>
        <w:t xml:space="preserve"> </w:t>
      </w:r>
      <w:r w:rsidR="533E4624">
        <w:rPr/>
        <w:t>So</w:t>
      </w:r>
      <w:r w:rsidR="533E4624">
        <w:rPr/>
        <w:t xml:space="preserve"> </w:t>
      </w:r>
      <w:r w:rsidR="533E4624">
        <w:rPr/>
        <w:t>it's</w:t>
      </w:r>
      <w:r w:rsidR="533E4624">
        <w:rPr/>
        <w:t xml:space="preserve"> hilarious.</w:t>
      </w:r>
      <w:r w:rsidR="7CEC8D0F">
        <w:rPr/>
        <w:t xml:space="preserve"> </w:t>
      </w:r>
      <w:r w:rsidR="533E4624">
        <w:rPr/>
        <w:t xml:space="preserve">Yeah, I </w:t>
      </w:r>
      <w:r w:rsidR="533E4624">
        <w:rPr/>
        <w:t>don't</w:t>
      </w:r>
      <w:r w:rsidR="533E4624">
        <w:rPr/>
        <w:t xml:space="preserve">. I </w:t>
      </w:r>
      <w:r w:rsidR="533E4624">
        <w:rPr/>
        <w:t>don't</w:t>
      </w:r>
      <w:r w:rsidR="533E4624">
        <w:rPr/>
        <w:t xml:space="preserve"> know if that answers your question at all.</w:t>
      </w:r>
    </w:p>
    <w:p w:rsidR="007373E4" w:rsidRDefault="005F4A95" w14:paraId="6B05C7C9" w14:textId="77777777">
      <w:r>
        <w:rPr>
          <w:b/>
        </w:rPr>
        <w:t>[Interviewer]</w:t>
      </w:r>
      <w:r>
        <w:rPr>
          <w:b/>
        </w:rPr>
        <w:br/>
      </w:r>
      <w:r>
        <w:t>33:39</w:t>
      </w:r>
      <w:r>
        <w:br/>
      </w:r>
      <w:r>
        <w:t>So just thinking about those challenges or just any other challenges that come to mind, how did that, how did they shape your approach to ministry?</w:t>
      </w:r>
    </w:p>
    <w:p w:rsidR="007373E4" w:rsidRDefault="005F4A95" w14:paraId="12609FAE" w14:textId="76D92AFC">
      <w:r w:rsidRPr="7055B42A" w:rsidR="533E4624">
        <w:rPr>
          <w:b w:val="1"/>
          <w:bCs w:val="1"/>
        </w:rPr>
        <w:t>[Participant]</w:t>
      </w:r>
      <w:r>
        <w:br/>
      </w:r>
      <w:r w:rsidR="533E4624">
        <w:rPr/>
        <w:t>33:56</w:t>
      </w:r>
      <w:r>
        <w:br/>
      </w:r>
      <w:r w:rsidR="533E4624">
        <w:rPr/>
        <w:t>The challenges</w:t>
      </w:r>
      <w:r w:rsidR="323D265D">
        <w:rPr/>
        <w:t>, t</w:t>
      </w:r>
      <w:r w:rsidR="533E4624">
        <w:rPr/>
        <w:t>hey taught me I have to be patient with people.</w:t>
      </w:r>
      <w:r w:rsidR="323D265D">
        <w:rPr/>
        <w:t xml:space="preserve"> </w:t>
      </w:r>
      <w:r w:rsidR="533E4624">
        <w:rPr/>
        <w:t>Yeah</w:t>
      </w:r>
      <w:r w:rsidR="533E4624">
        <w:rPr/>
        <w:t xml:space="preserve">, people </w:t>
      </w:r>
      <w:r w:rsidR="533E4624">
        <w:rPr/>
        <w:t>don't</w:t>
      </w:r>
      <w:r w:rsidR="533E4624">
        <w:rPr/>
        <w:t xml:space="preserve"> change quickly unless the Lord changes them </w:t>
      </w:r>
      <w:r w:rsidR="533E4624">
        <w:rPr/>
        <w:t>immediately</w:t>
      </w:r>
      <w:r w:rsidR="533E4624">
        <w:rPr/>
        <w:t>, but I mean</w:t>
      </w:r>
      <w:r w:rsidR="5CF47344">
        <w:rPr/>
        <w:t xml:space="preserve"> m</w:t>
      </w:r>
      <w:r w:rsidR="533E4624">
        <w:rPr/>
        <w:t xml:space="preserve">ost people are slow </w:t>
      </w:r>
      <w:r w:rsidR="533E4624">
        <w:rPr/>
        <w:t>burners</w:t>
      </w:r>
      <w:r w:rsidR="323D265D">
        <w:rPr/>
        <w:t xml:space="preserve"> a</w:t>
      </w:r>
      <w:r w:rsidR="533E4624">
        <w:rPr/>
        <w:t xml:space="preserve">nd you </w:t>
      </w:r>
      <w:r w:rsidR="533E4624">
        <w:rPr/>
        <w:t>have to</w:t>
      </w:r>
      <w:r w:rsidR="533E4624">
        <w:rPr/>
        <w:t xml:space="preserve"> get to know them.</w:t>
      </w:r>
      <w:r w:rsidR="323D265D">
        <w:rPr/>
        <w:t xml:space="preserve"> </w:t>
      </w:r>
      <w:r w:rsidR="533E4624">
        <w:rPr/>
        <w:t>Yeah</w:t>
      </w:r>
      <w:r w:rsidR="533E4624">
        <w:rPr/>
        <w:t>.</w:t>
      </w:r>
      <w:r w:rsidR="323D265D">
        <w:rPr/>
        <w:t xml:space="preserve"> </w:t>
      </w:r>
      <w:r w:rsidR="533E4624">
        <w:rPr/>
        <w:t xml:space="preserve">Because I would say, like in a rural community, people are, well, </w:t>
      </w:r>
      <w:r w:rsidR="533E4624">
        <w:rPr/>
        <w:t>maybe it's</w:t>
      </w:r>
      <w:r w:rsidR="533E4624">
        <w:rPr/>
        <w:t xml:space="preserve"> more of a Highland </w:t>
      </w:r>
      <w:r w:rsidR="533E4624">
        <w:rPr/>
        <w:t>an</w:t>
      </w:r>
      <w:r w:rsidR="458F437C">
        <w:rPr/>
        <w:t>d</w:t>
      </w:r>
      <w:r w:rsidR="533E4624">
        <w:rPr/>
        <w:t xml:space="preserve"> </w:t>
      </w:r>
      <w:r w:rsidR="7FCD3176">
        <w:rPr/>
        <w:t>d</w:t>
      </w:r>
      <w:r w:rsidR="533E4624">
        <w:rPr/>
        <w:t>island</w:t>
      </w:r>
      <w:r w:rsidR="533E4624">
        <w:rPr/>
        <w:t xml:space="preserve"> </w:t>
      </w:r>
      <w:r w:rsidR="533E4624">
        <w:rPr/>
        <w:t>thing</w:t>
      </w:r>
      <w:r w:rsidR="7A0DF553">
        <w:rPr/>
        <w:t>,</w:t>
      </w:r>
      <w:r w:rsidR="7A0DF553">
        <w:rPr/>
        <w:t xml:space="preserve"> </w:t>
      </w:r>
      <w:r w:rsidR="7A0DF553">
        <w:rPr/>
        <w:t>t</w:t>
      </w:r>
      <w:r w:rsidR="533E4624">
        <w:rPr/>
        <w:t>hey're</w:t>
      </w:r>
      <w:r w:rsidR="533E4624">
        <w:rPr/>
        <w:t xml:space="preserve"> more closed, </w:t>
      </w:r>
      <w:r w:rsidR="533E4624">
        <w:rPr/>
        <w:t>they're</w:t>
      </w:r>
      <w:r w:rsidR="533E4624">
        <w:rPr/>
        <w:t xml:space="preserve"> more reserved</w:t>
      </w:r>
      <w:r w:rsidR="71030B42">
        <w:rPr/>
        <w:t xml:space="preserve">. </w:t>
      </w:r>
      <w:r w:rsidR="71030B42">
        <w:rPr/>
        <w:t>T</w:t>
      </w:r>
      <w:r w:rsidR="533E4624">
        <w:rPr/>
        <w:t>hey're</w:t>
      </w:r>
      <w:r w:rsidR="533E4624">
        <w:rPr/>
        <w:t xml:space="preserve"> not </w:t>
      </w:r>
      <w:r w:rsidR="533E4624">
        <w:rPr/>
        <w:t>like</w:t>
      </w:r>
      <w:r w:rsidR="646CA40A">
        <w:rPr/>
        <w:t>,</w:t>
      </w:r>
      <w:r w:rsidR="646CA40A">
        <w:rPr/>
        <w:t xml:space="preserve"> m</w:t>
      </w:r>
      <w:r w:rsidR="533E4624">
        <w:rPr/>
        <w:t>ainland people who would just tell you their problems</w:t>
      </w:r>
      <w:r w:rsidR="04159038">
        <w:rPr/>
        <w:t xml:space="preserve"> there and then</w:t>
      </w:r>
      <w:r w:rsidR="533E4624">
        <w:rPr/>
        <w:t>.</w:t>
      </w:r>
      <w:r w:rsidR="646CA40A">
        <w:rPr/>
        <w:t xml:space="preserve"> </w:t>
      </w:r>
      <w:r w:rsidR="533E4624">
        <w:rPr/>
        <w:t>Maybe no</w:t>
      </w:r>
      <w:r w:rsidR="3AFA3277">
        <w:rPr/>
        <w:t>t</w:t>
      </w:r>
      <w:r w:rsidR="533E4624">
        <w:rPr/>
        <w:t xml:space="preserve"> </w:t>
      </w:r>
      <w:r w:rsidR="4176F276">
        <w:rPr/>
        <w:t>e</w:t>
      </w:r>
      <w:r w:rsidR="533E4624">
        <w:rPr/>
        <w:t>verybody's</w:t>
      </w:r>
      <w:r w:rsidR="533E4624">
        <w:rPr/>
        <w:t xml:space="preserve"> like</w:t>
      </w:r>
      <w:r w:rsidR="533E4624">
        <w:rPr/>
        <w:t xml:space="preserve"> that, but a lot of people are. </w:t>
      </w:r>
      <w:r w:rsidR="533E4624">
        <w:rPr/>
        <w:t>They're</w:t>
      </w:r>
      <w:r w:rsidR="533E4624">
        <w:rPr/>
        <w:t xml:space="preserve"> quite open about their struggles, but </w:t>
      </w:r>
      <w:r w:rsidR="1A05C7B2">
        <w:rPr/>
        <w:t>Lewis</w:t>
      </w:r>
      <w:r w:rsidR="533E4624">
        <w:rPr/>
        <w:t xml:space="preserve"> or rural </w:t>
      </w:r>
      <w:r w:rsidR="533E4624">
        <w:rPr/>
        <w:t>ministry,</w:t>
      </w:r>
      <w:r w:rsidR="533E4624">
        <w:rPr/>
        <w:t xml:space="preserve"> </w:t>
      </w:r>
      <w:r w:rsidR="533E4624">
        <w:rPr/>
        <w:t>it's</w:t>
      </w:r>
      <w:r w:rsidR="533E4624">
        <w:rPr/>
        <w:t xml:space="preserve"> like, well, </w:t>
      </w:r>
      <w:r w:rsidR="65BC3F9C">
        <w:rPr/>
        <w:t>‘</w:t>
      </w:r>
      <w:r w:rsidR="533E4624">
        <w:rPr/>
        <w:t>everything's</w:t>
      </w:r>
      <w:r w:rsidR="533E4624">
        <w:rPr/>
        <w:t xml:space="preserve"> fine</w:t>
      </w:r>
      <w:r w:rsidR="602F59D1">
        <w:rPr/>
        <w:t>’</w:t>
      </w:r>
      <w:r w:rsidR="533E4624">
        <w:rPr/>
        <w:t>.</w:t>
      </w:r>
      <w:r w:rsidR="646CA40A">
        <w:rPr/>
        <w:t xml:space="preserve"> </w:t>
      </w:r>
      <w:r w:rsidR="533E4624">
        <w:rPr/>
        <w:t>It's</w:t>
      </w:r>
      <w:r w:rsidR="533E4624">
        <w:rPr/>
        <w:t xml:space="preserve"> all behind closed doors.</w:t>
      </w:r>
      <w:r w:rsidR="646CA40A">
        <w:rPr/>
        <w:t xml:space="preserve"> </w:t>
      </w:r>
      <w:r w:rsidR="533E4624">
        <w:rPr/>
        <w:t>Yeah</w:t>
      </w:r>
      <w:r w:rsidR="533E4624">
        <w:rPr/>
        <w:t xml:space="preserve">. </w:t>
      </w:r>
      <w:r w:rsidR="533E4624">
        <w:rPr/>
        <w:t>So</w:t>
      </w:r>
      <w:r w:rsidR="533E4624">
        <w:rPr/>
        <w:t xml:space="preserve"> it takes a while to get to know people. </w:t>
      </w:r>
      <w:r w:rsidR="533E4624">
        <w:rPr/>
        <w:t>I think it</w:t>
      </w:r>
      <w:r w:rsidR="533E4624">
        <w:rPr/>
        <w:t xml:space="preserve"> took five years to get to know most people in </w:t>
      </w:r>
      <w:r w:rsidR="121C740C">
        <w:rPr/>
        <w:t>[redacted].</w:t>
      </w:r>
      <w:r w:rsidR="646CA40A">
        <w:rPr/>
        <w:t xml:space="preserve"> </w:t>
      </w:r>
      <w:r w:rsidR="533E4624">
        <w:rPr/>
        <w:t>I</w:t>
      </w:r>
      <w:r w:rsidR="760ED28B">
        <w:rPr/>
        <w:t xml:space="preserve"> </w:t>
      </w:r>
      <w:r w:rsidR="6F083675">
        <w:rPr/>
        <w:t>always</w:t>
      </w:r>
      <w:r w:rsidR="533E4624">
        <w:rPr/>
        <w:t xml:space="preserve"> </w:t>
      </w:r>
      <w:r w:rsidR="533E4624">
        <w:rPr/>
        <w:t>gauge</w:t>
      </w:r>
      <w:r w:rsidR="533E4624">
        <w:rPr/>
        <w:t xml:space="preserve"> </w:t>
      </w:r>
      <w:r w:rsidR="533E4624">
        <w:rPr/>
        <w:t>that</w:t>
      </w:r>
      <w:r w:rsidR="4FD46FD2">
        <w:rPr/>
        <w:t>,</w:t>
      </w:r>
      <w:r w:rsidR="533E4624">
        <w:rPr/>
        <w:t xml:space="preserve"> </w:t>
      </w:r>
      <w:r w:rsidR="533E4624">
        <w:rPr/>
        <w:t>it's</w:t>
      </w:r>
      <w:r w:rsidR="533E4624">
        <w:rPr/>
        <w:t xml:space="preserve"> five years to get to know them</w:t>
      </w:r>
      <w:r w:rsidR="66513184">
        <w:rPr/>
        <w:t>,</w:t>
      </w:r>
      <w:r w:rsidR="533E4624">
        <w:rPr/>
        <w:t xml:space="preserve"> and once you really know them, then </w:t>
      </w:r>
      <w:r w:rsidR="533E4624">
        <w:rPr/>
        <w:t>you're</w:t>
      </w:r>
      <w:r w:rsidR="533E4624">
        <w:rPr/>
        <w:t xml:space="preserve"> really working with them. </w:t>
      </w:r>
      <w:r w:rsidR="533E4624">
        <w:rPr/>
        <w:t>So</w:t>
      </w:r>
      <w:r w:rsidR="533E4624">
        <w:rPr/>
        <w:t xml:space="preserve"> it was five years, you know them and then five years are really working with them.</w:t>
      </w:r>
      <w:r w:rsidR="4AC607B7">
        <w:rPr/>
        <w:t xml:space="preserve"> </w:t>
      </w:r>
      <w:r w:rsidR="533E4624">
        <w:rPr/>
        <w:t xml:space="preserve">When you got to know some of them well, some of the things you </w:t>
      </w:r>
      <w:r w:rsidR="533E4624">
        <w:rPr/>
        <w:t>didn't</w:t>
      </w:r>
      <w:r w:rsidR="533E4624">
        <w:rPr/>
        <w:t xml:space="preserve"> like.</w:t>
      </w:r>
      <w:r w:rsidR="019F1551">
        <w:rPr/>
        <w:t xml:space="preserve"> </w:t>
      </w:r>
      <w:r w:rsidR="533E4624">
        <w:rPr/>
        <w:t xml:space="preserve">They just </w:t>
      </w:r>
      <w:r w:rsidR="533E4624">
        <w:rPr/>
        <w:t>don't</w:t>
      </w:r>
      <w:r w:rsidR="533E4624">
        <w:rPr/>
        <w:t xml:space="preserve"> change.</w:t>
      </w:r>
      <w:r w:rsidR="4AC607B7">
        <w:rPr/>
        <w:t xml:space="preserve"> </w:t>
      </w:r>
      <w:r w:rsidR="533E4624">
        <w:rPr/>
        <w:t xml:space="preserve">Some people </w:t>
      </w:r>
      <w:r w:rsidR="533E4624">
        <w:rPr/>
        <w:t>are</w:t>
      </w:r>
      <w:r w:rsidR="533E4624">
        <w:rPr/>
        <w:t xml:space="preserve"> difficult to change.</w:t>
      </w:r>
      <w:r w:rsidR="4AC607B7">
        <w:rPr/>
        <w:t xml:space="preserve"> </w:t>
      </w:r>
      <w:r w:rsidR="533E4624">
        <w:rPr/>
        <w:t>Tradition holds them back.</w:t>
      </w:r>
      <w:r w:rsidR="29267F1F">
        <w:rPr/>
        <w:t xml:space="preserve"> </w:t>
      </w:r>
      <w:r w:rsidR="533E4624">
        <w:rPr/>
        <w:t xml:space="preserve">But </w:t>
      </w:r>
      <w:r w:rsidR="533E4624">
        <w:rPr/>
        <w:t>maybe that's</w:t>
      </w:r>
      <w:r w:rsidR="533E4624">
        <w:rPr/>
        <w:t xml:space="preserve"> a cultural thing.</w:t>
      </w:r>
      <w:r w:rsidR="4AC607B7">
        <w:rPr/>
        <w:t xml:space="preserve"> </w:t>
      </w:r>
      <w:r w:rsidR="533E4624">
        <w:rPr/>
        <w:t>So</w:t>
      </w:r>
      <w:r w:rsidR="533E4624">
        <w:rPr/>
        <w:t xml:space="preserve"> I </w:t>
      </w:r>
      <w:r w:rsidR="533E4624">
        <w:rPr/>
        <w:t>don't</w:t>
      </w:r>
      <w:r w:rsidR="533E4624">
        <w:rPr/>
        <w:t xml:space="preserve"> know. I </w:t>
      </w:r>
      <w:r w:rsidR="533E4624">
        <w:rPr/>
        <w:t>don't</w:t>
      </w:r>
      <w:r w:rsidR="533E4624">
        <w:rPr/>
        <w:t xml:space="preserve"> know if these are </w:t>
      </w:r>
      <w:r w:rsidR="533E4624">
        <w:rPr/>
        <w:t>negatives</w:t>
      </w:r>
      <w:r w:rsidR="533E4624">
        <w:rPr/>
        <w:t xml:space="preserve"> or not, just the way people are.</w:t>
      </w:r>
      <w:r w:rsidR="53AB34DF">
        <w:rPr/>
        <w:t xml:space="preserve"> </w:t>
      </w:r>
      <w:r w:rsidR="533E4624">
        <w:rPr/>
        <w:t>But I mean, people do I think when you get alongside people?</w:t>
      </w:r>
      <w:r w:rsidR="20996C40">
        <w:rPr/>
        <w:t xml:space="preserve"> </w:t>
      </w:r>
      <w:r w:rsidR="533E4624">
        <w:rPr/>
        <w:t xml:space="preserve">It was always Bob Ackroyd who taught me in college, he said. [Participant], I </w:t>
      </w:r>
      <w:r w:rsidR="533E4624">
        <w:rPr/>
        <w:t>can't</w:t>
      </w:r>
      <w:r w:rsidR="533E4624">
        <w:rPr/>
        <w:t xml:space="preserve"> do his accent, but </w:t>
      </w:r>
      <w:r w:rsidR="533E4624">
        <w:rPr/>
        <w:t>it's</w:t>
      </w:r>
      <w:r w:rsidR="533E4624">
        <w:rPr/>
        <w:t xml:space="preserve"> </w:t>
      </w:r>
      <w:r w:rsidR="533E4624">
        <w:rPr/>
        <w:t>it's</w:t>
      </w:r>
      <w:r w:rsidR="533E4624">
        <w:rPr/>
        <w:t xml:space="preserve"> love, love, love, </w:t>
      </w:r>
      <w:r w:rsidR="533E4624">
        <w:rPr/>
        <w:t>Jesus</w:t>
      </w:r>
      <w:r w:rsidR="533E4624">
        <w:rPr/>
        <w:t xml:space="preserve"> and love people.</w:t>
      </w:r>
      <w:r w:rsidR="20996C40">
        <w:rPr/>
        <w:t xml:space="preserve"> </w:t>
      </w:r>
      <w:r w:rsidR="533E4624">
        <w:rPr/>
        <w:t xml:space="preserve">And </w:t>
      </w:r>
      <w:r w:rsidR="533E4624">
        <w:rPr/>
        <w:t>that's</w:t>
      </w:r>
      <w:r w:rsidR="533E4624">
        <w:rPr/>
        <w:t xml:space="preserve"> it. </w:t>
      </w:r>
      <w:r w:rsidR="533E4624">
        <w:rPr/>
        <w:t>That's</w:t>
      </w:r>
      <w:r w:rsidR="533E4624">
        <w:rPr/>
        <w:t xml:space="preserve"> the simplicity of ministry. It is </w:t>
      </w:r>
      <w:r w:rsidR="533E4624">
        <w:rPr/>
        <w:t>it's</w:t>
      </w:r>
      <w:r w:rsidR="533E4624">
        <w:rPr/>
        <w:t xml:space="preserve"> love, Jesus.</w:t>
      </w:r>
      <w:r w:rsidR="20996C40">
        <w:rPr/>
        <w:t xml:space="preserve"> </w:t>
      </w:r>
      <w:r w:rsidR="533E4624">
        <w:rPr/>
        <w:t xml:space="preserve">And you love Jesus by telling them about Jesus and you love people. You just get </w:t>
      </w:r>
      <w:r w:rsidR="533E4624">
        <w:rPr/>
        <w:t>alongside</w:t>
      </w:r>
      <w:r w:rsidR="533E4624">
        <w:rPr/>
        <w:t xml:space="preserve"> them.</w:t>
      </w:r>
      <w:r w:rsidR="20996C40">
        <w:rPr/>
        <w:t xml:space="preserve"> </w:t>
      </w:r>
      <w:r w:rsidR="533E4624">
        <w:rPr/>
        <w:t>And the privilege of ministries</w:t>
      </w:r>
      <w:r w:rsidR="20996C40">
        <w:rPr/>
        <w:t xml:space="preserve"> </w:t>
      </w:r>
      <w:r w:rsidR="20996C40">
        <w:rPr/>
        <w:t>y</w:t>
      </w:r>
      <w:r w:rsidR="533E4624">
        <w:rPr/>
        <w:t>ou're</w:t>
      </w:r>
      <w:r w:rsidR="533E4624">
        <w:rPr/>
        <w:t xml:space="preserve"> w</w:t>
      </w:r>
      <w:r w:rsidR="20996C40">
        <w:rPr/>
        <w:t>ith</w:t>
      </w:r>
      <w:r w:rsidR="533E4624">
        <w:rPr/>
        <w:t xml:space="preserve"> people</w:t>
      </w:r>
      <w:r w:rsidR="1B16FA5D">
        <w:rPr/>
        <w:t>,</w:t>
      </w:r>
      <w:r w:rsidR="20996C40">
        <w:rPr/>
        <w:t xml:space="preserve"> t</w:t>
      </w:r>
      <w:r w:rsidR="533E4624">
        <w:rPr/>
        <w:t xml:space="preserve">hen </w:t>
      </w:r>
      <w:r w:rsidR="533E4624">
        <w:rPr/>
        <w:t>we</w:t>
      </w:r>
      <w:r w:rsidR="0C0AF184">
        <w:rPr/>
        <w:t xml:space="preserve">ll </w:t>
      </w:r>
      <w:r w:rsidR="0C0AF184">
        <w:rPr/>
        <w:t>i</w:t>
      </w:r>
      <w:r w:rsidR="533E4624">
        <w:rPr/>
        <w:t xml:space="preserve"> suppose </w:t>
      </w:r>
      <w:r w:rsidR="533E4624">
        <w:rPr/>
        <w:t>that's</w:t>
      </w:r>
      <w:r w:rsidR="533E4624">
        <w:rPr/>
        <w:t xml:space="preserve"> in any type of ministry</w:t>
      </w:r>
      <w:r w:rsidR="20996C40">
        <w:rPr/>
        <w:t xml:space="preserve">, </w:t>
      </w:r>
      <w:r w:rsidR="49DBB07B">
        <w:rPr/>
        <w:t>y</w:t>
      </w:r>
      <w:r w:rsidR="533E4624">
        <w:rPr/>
        <w:t>ou're</w:t>
      </w:r>
      <w:r w:rsidR="533E4624">
        <w:rPr/>
        <w:t xml:space="preserve"> not </w:t>
      </w:r>
      <w:r w:rsidR="533E4624">
        <w:rPr/>
        <w:t>the</w:t>
      </w:r>
      <w:r w:rsidR="66B372A8">
        <w:rPr/>
        <w:t>ir</w:t>
      </w:r>
      <w:r w:rsidR="533E4624">
        <w:rPr/>
        <w:t xml:space="preserve"> </w:t>
      </w:r>
      <w:r w:rsidR="533E4624">
        <w:rPr/>
        <w:t xml:space="preserve">deathbed or </w:t>
      </w:r>
      <w:r w:rsidR="2F97B535">
        <w:rPr/>
        <w:t>you are there</w:t>
      </w:r>
      <w:r w:rsidR="533E4624">
        <w:rPr/>
        <w:t xml:space="preserve"> when their </w:t>
      </w:r>
      <w:r w:rsidR="533E4624">
        <w:rPr/>
        <w:t>family's</w:t>
      </w:r>
      <w:r w:rsidR="533E4624">
        <w:rPr/>
        <w:t xml:space="preserve"> going through a crisis. And </w:t>
      </w:r>
      <w:r w:rsidR="533E4624">
        <w:rPr/>
        <w:t>that's</w:t>
      </w:r>
      <w:r w:rsidR="533E4624">
        <w:rPr/>
        <w:t xml:space="preserve"> who they call.</w:t>
      </w:r>
      <w:r w:rsidR="39CDA1D8">
        <w:rPr/>
        <w:t xml:space="preserve"> </w:t>
      </w:r>
      <w:r w:rsidR="533E4624">
        <w:rPr/>
        <w:t>Yeah</w:t>
      </w:r>
      <w:r w:rsidR="533E4624">
        <w:rPr/>
        <w:t>, my privilege.</w:t>
      </w:r>
    </w:p>
    <w:p w:rsidR="007373E4" w:rsidRDefault="005F4A95" w14:paraId="1FDA8AE3" w14:textId="34A34BB9">
      <w:r w:rsidRPr="7055B42A" w:rsidR="533E4624">
        <w:rPr>
          <w:b w:val="1"/>
          <w:bCs w:val="1"/>
        </w:rPr>
        <w:t>[Interviewer]</w:t>
      </w:r>
      <w:r>
        <w:br/>
      </w:r>
      <w:r w:rsidR="533E4624">
        <w:rPr/>
        <w:t>36:51</w:t>
      </w:r>
      <w:r>
        <w:br/>
      </w:r>
      <w:r w:rsidR="533E4624">
        <w:rPr/>
        <w:t>To what extent did your training equip you for</w:t>
      </w:r>
      <w:r w:rsidR="7903DCA3">
        <w:rPr/>
        <w:t xml:space="preserve"> w</w:t>
      </w:r>
      <w:r w:rsidR="533E4624">
        <w:rPr/>
        <w:t xml:space="preserve">here </w:t>
      </w:r>
      <w:r w:rsidR="533E4624">
        <w:rPr/>
        <w:t>you served.</w:t>
      </w:r>
    </w:p>
    <w:p w:rsidR="007373E4" w:rsidRDefault="005F4A95" w14:paraId="19E0D739" w14:textId="78009349">
      <w:r w:rsidRPr="7055B42A" w:rsidR="533E4624">
        <w:rPr>
          <w:b w:val="1"/>
          <w:bCs w:val="1"/>
        </w:rPr>
        <w:t>[Participant]</w:t>
      </w:r>
      <w:r>
        <w:br/>
      </w:r>
      <w:r w:rsidR="533E4624">
        <w:rPr/>
        <w:t>36:57</w:t>
      </w:r>
      <w:r>
        <w:br/>
      </w:r>
      <w:r w:rsidR="533E4624">
        <w:rPr/>
        <w:t>I knew how to open the Bible</w:t>
      </w:r>
      <w:r w:rsidR="48570022">
        <w:rPr/>
        <w:t>.</w:t>
      </w:r>
      <w:r w:rsidR="561E8D43">
        <w:rPr/>
        <w:t xml:space="preserve"> </w:t>
      </w:r>
      <w:r w:rsidR="533E4624">
        <w:rPr/>
        <w:t>Yeah</w:t>
      </w:r>
      <w:r w:rsidR="533E4624">
        <w:rPr/>
        <w:t>.</w:t>
      </w:r>
      <w:r w:rsidR="561E8D43">
        <w:rPr/>
        <w:t xml:space="preserve"> </w:t>
      </w:r>
      <w:r w:rsidR="533E4624">
        <w:rPr/>
        <w:t>Yeah</w:t>
      </w:r>
      <w:r w:rsidR="533E4624">
        <w:rPr/>
        <w:t>, my training.</w:t>
      </w:r>
      <w:r w:rsidR="561E8D43">
        <w:rPr/>
        <w:t xml:space="preserve"> </w:t>
      </w:r>
      <w:r w:rsidR="533E4624">
        <w:rPr/>
        <w:t>Yeah</w:t>
      </w:r>
      <w:r w:rsidR="533E4624">
        <w:rPr/>
        <w:t>.</w:t>
      </w:r>
      <w:r w:rsidR="561E8D43">
        <w:rPr/>
        <w:t xml:space="preserve"> </w:t>
      </w:r>
      <w:r w:rsidR="533E4624">
        <w:rPr/>
        <w:t xml:space="preserve">My training? No, I </w:t>
      </w:r>
      <w:r w:rsidR="533E4624">
        <w:rPr/>
        <w:t>shouldn't</w:t>
      </w:r>
      <w:r w:rsidR="533E4624">
        <w:rPr/>
        <w:t xml:space="preserve"> say </w:t>
      </w:r>
      <w:r w:rsidR="533E4624">
        <w:rPr/>
        <w:t>that</w:t>
      </w:r>
      <w:r w:rsidR="0E3FDB6B">
        <w:rPr/>
        <w:t>,</w:t>
      </w:r>
      <w:r w:rsidR="0E3FDB6B">
        <w:rPr/>
        <w:t xml:space="preserve"> </w:t>
      </w:r>
      <w:r w:rsidR="533E4624">
        <w:rPr/>
        <w:t>it's</w:t>
      </w:r>
      <w:r w:rsidR="533E4624">
        <w:rPr/>
        <w:t xml:space="preserve"> not right.</w:t>
      </w:r>
      <w:r w:rsidR="561E8D43">
        <w:rPr/>
        <w:t xml:space="preserve"> </w:t>
      </w:r>
      <w:r w:rsidR="533E4624">
        <w:rPr/>
        <w:t>They give you a framework for preparing sermons.</w:t>
      </w:r>
      <w:r w:rsidR="561E8D43">
        <w:rPr/>
        <w:t xml:space="preserve"> </w:t>
      </w:r>
      <w:r w:rsidR="533E4624">
        <w:rPr/>
        <w:t>Can't</w:t>
      </w:r>
      <w:r w:rsidR="533E4624">
        <w:rPr/>
        <w:t xml:space="preserve"> p</w:t>
      </w:r>
      <w:r w:rsidR="561E8D43">
        <w:rPr/>
        <w:t>repare</w:t>
      </w:r>
      <w:r w:rsidR="533E4624">
        <w:rPr/>
        <w:t xml:space="preserve"> you for dealing with people.</w:t>
      </w:r>
      <w:r w:rsidR="561E8D43">
        <w:rPr/>
        <w:t xml:space="preserve"> </w:t>
      </w:r>
      <w:r w:rsidR="533E4624">
        <w:rPr/>
        <w:t xml:space="preserve">People are people. I mean, </w:t>
      </w:r>
      <w:r w:rsidR="533E4624">
        <w:rPr/>
        <w:t>yeah</w:t>
      </w:r>
      <w:r w:rsidR="533E4624">
        <w:rPr/>
        <w:t xml:space="preserve">. I mean, a </w:t>
      </w:r>
      <w:r w:rsidR="3CE3A030">
        <w:rPr/>
        <w:t>D</w:t>
      </w:r>
      <w:r w:rsidR="533E4624">
        <w:rPr/>
        <w:t>eacons</w:t>
      </w:r>
      <w:r w:rsidR="533E4624">
        <w:rPr/>
        <w:t xml:space="preserve"> </w:t>
      </w:r>
      <w:r w:rsidR="700F1BF6">
        <w:rPr/>
        <w:t>C</w:t>
      </w:r>
      <w:r w:rsidR="533E4624">
        <w:rPr/>
        <w:t xml:space="preserve">ourt. I remember a </w:t>
      </w:r>
      <w:r w:rsidR="4EE5B8EA">
        <w:rPr/>
        <w:t>D</w:t>
      </w:r>
      <w:r w:rsidR="533E4624">
        <w:rPr/>
        <w:t xml:space="preserve">eacon's </w:t>
      </w:r>
      <w:r w:rsidR="4044B872">
        <w:rPr/>
        <w:t>C</w:t>
      </w:r>
      <w:r w:rsidR="533E4624">
        <w:rPr/>
        <w:t xml:space="preserve">ourt in </w:t>
      </w:r>
      <w:r w:rsidR="046AA23B">
        <w:rPr/>
        <w:t>[redacted]</w:t>
      </w:r>
      <w:r w:rsidR="533E4624">
        <w:rPr/>
        <w:t>.</w:t>
      </w:r>
      <w:r w:rsidR="561E8D43">
        <w:rPr/>
        <w:t xml:space="preserve"> </w:t>
      </w:r>
      <w:r w:rsidR="533E4624">
        <w:rPr/>
        <w:t xml:space="preserve">I mean, </w:t>
      </w:r>
      <w:r w:rsidR="533E4624">
        <w:rPr/>
        <w:t>you're</w:t>
      </w:r>
      <w:r w:rsidR="533E4624">
        <w:rPr/>
        <w:t xml:space="preserve"> there. I was </w:t>
      </w:r>
      <w:r w:rsidR="4847A033">
        <w:rPr/>
        <w:t>[redacted age]</w:t>
      </w:r>
      <w:r w:rsidR="533E4624">
        <w:rPr/>
        <w:t xml:space="preserve"> when I started in </w:t>
      </w:r>
      <w:r w:rsidR="00939725">
        <w:rPr/>
        <w:t>[redacted]</w:t>
      </w:r>
      <w:r w:rsidR="561E8D43">
        <w:rPr/>
        <w:t xml:space="preserve"> </w:t>
      </w:r>
      <w:r w:rsidR="533E4624">
        <w:rPr/>
        <w:t>So</w:t>
      </w:r>
      <w:r w:rsidR="533E4624">
        <w:rPr/>
        <w:t xml:space="preserve"> I was </w:t>
      </w:r>
      <w:r w:rsidR="533E4624">
        <w:rPr/>
        <w:t xml:space="preserve">probably </w:t>
      </w:r>
      <w:r w:rsidR="11E40DE1">
        <w:rPr/>
        <w:t>[redacted age] m</w:t>
      </w:r>
      <w:r w:rsidR="533E4624">
        <w:rPr/>
        <w:t>aybe there's</w:t>
      </w:r>
      <w:r w:rsidR="533E4624">
        <w:rPr/>
        <w:t xml:space="preserve"> one</w:t>
      </w:r>
      <w:r w:rsidR="11301F64">
        <w:rPr/>
        <w:t xml:space="preserve"> </w:t>
      </w:r>
      <w:r w:rsidR="533E4624">
        <w:rPr/>
        <w:t>Deaco</w:t>
      </w:r>
      <w:r w:rsidR="668780BB">
        <w:rPr/>
        <w:t>n’s Court</w:t>
      </w:r>
      <w:r w:rsidR="533E4624">
        <w:rPr/>
        <w:t xml:space="preserve"> it all blew up, and </w:t>
      </w:r>
      <w:r w:rsidR="35E14DB8">
        <w:rPr/>
        <w:t>t</w:t>
      </w:r>
      <w:r w:rsidR="533E4624">
        <w:rPr/>
        <w:t>he</w:t>
      </w:r>
      <w:r w:rsidR="533E4624">
        <w:rPr/>
        <w:t xml:space="preserve"> thing is, I don't know</w:t>
      </w:r>
      <w:r w:rsidR="280D17F5">
        <w:rPr/>
        <w:t>, it blew</w:t>
      </w:r>
      <w:r w:rsidR="533E4624">
        <w:rPr/>
        <w:t xml:space="preserve"> up o</w:t>
      </w:r>
      <w:r w:rsidR="478A498B">
        <w:rPr/>
        <w:t>ver</w:t>
      </w:r>
      <w:r w:rsidR="533E4624">
        <w:rPr/>
        <w:t xml:space="preserve"> something tiny and yet.</w:t>
      </w:r>
      <w:r w:rsidR="331E292C">
        <w:rPr/>
        <w:t>..</w:t>
      </w:r>
      <w:r w:rsidR="533E4624">
        <w:rPr/>
        <w:t>So</w:t>
      </w:r>
      <w:r w:rsidR="533E4624">
        <w:rPr/>
        <w:t xml:space="preserve"> </w:t>
      </w:r>
      <w:r w:rsidR="533E4624">
        <w:rPr/>
        <w:t>you're</w:t>
      </w:r>
      <w:r w:rsidR="533E4624">
        <w:rPr/>
        <w:t xml:space="preserve"> there with </w:t>
      </w:r>
      <w:r w:rsidR="533E4624">
        <w:rPr/>
        <w:t>office</w:t>
      </w:r>
      <w:r w:rsidR="3E2E5B7B">
        <w:rPr/>
        <w:t xml:space="preserve"> bearers who are in</w:t>
      </w:r>
      <w:r w:rsidR="533E4624">
        <w:rPr/>
        <w:t xml:space="preserve"> their 70s. They were all in their 70s at that point, before we </w:t>
      </w:r>
      <w:r w:rsidR="533E4624">
        <w:rPr/>
        <w:t>had got</w:t>
      </w:r>
      <w:r w:rsidR="533E4624">
        <w:rPr/>
        <w:t xml:space="preserve"> new ones and there was one kidding with the other</w:t>
      </w:r>
      <w:r w:rsidR="3A62AB1A">
        <w:rPr/>
        <w:t>, a</w:t>
      </w:r>
      <w:r w:rsidR="533E4624">
        <w:rPr/>
        <w:t>nd then the other one was on his feet walking out</w:t>
      </w:r>
      <w:r w:rsidR="6AAAE6E2">
        <w:rPr/>
        <w:t>, t</w:t>
      </w:r>
      <w:r w:rsidR="533E4624">
        <w:rPr/>
        <w:t>he other was on his feet, walking out</w:t>
      </w:r>
      <w:r w:rsidR="034A4B84">
        <w:rPr/>
        <w:t>, a</w:t>
      </w:r>
      <w:r w:rsidR="533E4624">
        <w:rPr/>
        <w:t xml:space="preserve">nd </w:t>
      </w:r>
      <w:r w:rsidR="533E4624">
        <w:rPr/>
        <w:t>so</w:t>
      </w:r>
      <w:r w:rsidR="533E4624">
        <w:rPr/>
        <w:t xml:space="preserve"> the </w:t>
      </w:r>
      <w:r w:rsidR="4915760F">
        <w:rPr/>
        <w:t>[redacted age]</w:t>
      </w:r>
      <w:r w:rsidR="533E4624">
        <w:rPr/>
        <w:t xml:space="preserve"> </w:t>
      </w:r>
      <w:r w:rsidR="533E4624">
        <w:rPr/>
        <w:t>has to</w:t>
      </w:r>
      <w:r w:rsidR="533E4624">
        <w:rPr/>
        <w:t xml:space="preserve"> stay in a stay seated</w:t>
      </w:r>
      <w:r w:rsidR="561E8D43">
        <w:rPr/>
        <w:t xml:space="preserve"> a</w:t>
      </w:r>
      <w:r w:rsidR="533E4624">
        <w:rPr/>
        <w:t>nd tell them to put their toys away</w:t>
      </w:r>
      <w:r w:rsidR="561E8D43">
        <w:rPr/>
        <w:t xml:space="preserve"> a</w:t>
      </w:r>
      <w:r w:rsidR="533E4624">
        <w:rPr/>
        <w:t xml:space="preserve">nd sit down the meetings not done until </w:t>
      </w:r>
      <w:r w:rsidR="533E4624">
        <w:rPr/>
        <w:t>I've</w:t>
      </w:r>
      <w:r w:rsidR="533E4624">
        <w:rPr/>
        <w:t xml:space="preserve"> closed with prayer. </w:t>
      </w:r>
      <w:r w:rsidR="533E4624">
        <w:rPr/>
        <w:t>That's really hard.</w:t>
      </w:r>
      <w:r w:rsidR="533E4624">
        <w:rPr/>
        <w:t xml:space="preserve"> </w:t>
      </w:r>
      <w:r w:rsidR="533E4624">
        <w:rPr/>
        <w:t>So</w:t>
      </w:r>
      <w:r w:rsidR="533E4624">
        <w:rPr/>
        <w:t xml:space="preserve"> I </w:t>
      </w:r>
      <w:r w:rsidR="533E4624">
        <w:rPr/>
        <w:t>don't</w:t>
      </w:r>
      <w:r w:rsidR="533E4624">
        <w:rPr/>
        <w:t xml:space="preserve"> know. Why </w:t>
      </w:r>
      <w:r w:rsidR="533E4624">
        <w:rPr/>
        <w:t>do</w:t>
      </w:r>
      <w:r w:rsidR="533E4624">
        <w:rPr/>
        <w:t xml:space="preserve"> I tell you this story? What did you ask me again?</w:t>
      </w:r>
      <w:r w:rsidR="561E8D43">
        <w:rPr/>
        <w:t xml:space="preserve"> Tr</w:t>
      </w:r>
      <w:r w:rsidR="533E4624">
        <w:rPr/>
        <w:t xml:space="preserve">aining. </w:t>
      </w:r>
      <w:r w:rsidR="533E4624">
        <w:rPr/>
        <w:t>Yeah</w:t>
      </w:r>
      <w:r w:rsidR="533E4624">
        <w:rPr/>
        <w:t xml:space="preserve">. </w:t>
      </w:r>
      <w:r w:rsidR="533E4624">
        <w:rPr/>
        <w:t>So</w:t>
      </w:r>
      <w:r w:rsidR="533E4624">
        <w:rPr/>
        <w:t xml:space="preserve"> </w:t>
      </w:r>
      <w:r w:rsidR="6C18FF6A">
        <w:rPr/>
        <w:t xml:space="preserve">you </w:t>
      </w:r>
      <w:r w:rsidR="6C18FF6A">
        <w:rPr/>
        <w:t xml:space="preserve">didn’t </w:t>
      </w:r>
      <w:r w:rsidR="533E4624">
        <w:rPr/>
        <w:t xml:space="preserve"> have</w:t>
      </w:r>
      <w:r w:rsidR="533E4624">
        <w:rPr/>
        <w:t xml:space="preserve"> </w:t>
      </w:r>
      <w:r w:rsidR="6C18FF6A">
        <w:rPr/>
        <w:t xml:space="preserve">training </w:t>
      </w:r>
      <w:r w:rsidR="6C18FF6A">
        <w:rPr/>
        <w:t>to</w:t>
      </w:r>
      <w:r w:rsidR="533E4624">
        <w:rPr/>
        <w:t xml:space="preserve"> prepare</w:t>
      </w:r>
      <w:r w:rsidR="533E4624">
        <w:rPr/>
        <w:t xml:space="preserve"> you for that</w:t>
      </w:r>
      <w:r w:rsidR="6C18FF6A">
        <w:rPr/>
        <w:t>, t</w:t>
      </w:r>
      <w:r w:rsidR="533E4624">
        <w:rPr/>
        <w:t>old you how to constitute a meeting</w:t>
      </w:r>
      <w:r w:rsidR="6C18FF6A">
        <w:rPr/>
        <w:t xml:space="preserve">, </w:t>
      </w:r>
      <w:r w:rsidR="6ED632FB">
        <w:rPr/>
        <w:t xml:space="preserve">but </w:t>
      </w:r>
      <w:r w:rsidR="533E4624">
        <w:rPr/>
        <w:t>dealing with conflict</w:t>
      </w:r>
      <w:r w:rsidR="7BC1AF29">
        <w:rPr/>
        <w:t>,</w:t>
      </w:r>
      <w:r w:rsidR="533E4624">
        <w:rPr/>
        <w:t xml:space="preserve"> </w:t>
      </w:r>
      <w:r w:rsidR="533E4624">
        <w:rPr/>
        <w:t>doesn't</w:t>
      </w:r>
      <w:r w:rsidR="533E4624">
        <w:rPr/>
        <w:t xml:space="preserve"> </w:t>
      </w:r>
      <w:r w:rsidR="093249E4">
        <w:rPr/>
        <w:t>prepare you</w:t>
      </w:r>
      <w:r w:rsidR="533E4624">
        <w:rPr/>
        <w:t xml:space="preserve"> for that.</w:t>
      </w:r>
      <w:r w:rsidR="093249E4">
        <w:rPr/>
        <w:t xml:space="preserve"> </w:t>
      </w:r>
      <w:r w:rsidR="533E4624">
        <w:rPr/>
        <w:t>You're</w:t>
      </w:r>
      <w:r w:rsidR="533E4624">
        <w:rPr/>
        <w:t xml:space="preserve"> </w:t>
      </w:r>
      <w:r w:rsidR="533E4624">
        <w:rPr/>
        <w:t>basically here</w:t>
      </w:r>
      <w:r w:rsidR="028623EE">
        <w:rPr/>
        <w:t xml:space="preserve"> f</w:t>
      </w:r>
      <w:r w:rsidR="533E4624">
        <w:rPr/>
        <w:t>inding your feet.</w:t>
      </w:r>
      <w:r w:rsidR="093249E4">
        <w:rPr/>
        <w:t xml:space="preserve"> </w:t>
      </w:r>
      <w:r w:rsidR="533E4624">
        <w:rPr/>
        <w:t>Yeah</w:t>
      </w:r>
      <w:r w:rsidR="533E4624">
        <w:rPr/>
        <w:t xml:space="preserve">, </w:t>
      </w:r>
      <w:r w:rsidR="533E4624">
        <w:rPr/>
        <w:t>even</w:t>
      </w:r>
      <w:r w:rsidR="533E4624">
        <w:rPr/>
        <w:t xml:space="preserve"> funerals, nobody taught me how to do a funeral. Nobody taught me </w:t>
      </w:r>
      <w:r w:rsidR="533E4624">
        <w:rPr/>
        <w:t>how</w:t>
      </w:r>
      <w:r w:rsidR="7FC25242">
        <w:rPr/>
        <w:t>,</w:t>
      </w:r>
      <w:r w:rsidR="533E4624">
        <w:rPr/>
        <w:t xml:space="preserve"> college </w:t>
      </w:r>
      <w:r w:rsidR="533E4624">
        <w:rPr/>
        <w:t>didn't</w:t>
      </w:r>
      <w:r w:rsidR="533E4624">
        <w:rPr/>
        <w:t xml:space="preserve"> teach me how to do a wedding or a baptism or any of these things. </w:t>
      </w:r>
      <w:r w:rsidR="533E4624">
        <w:rPr/>
        <w:t>Basically, you were absolutely winging it.</w:t>
      </w:r>
      <w:r w:rsidR="1BF156A4">
        <w:rPr/>
        <w:t xml:space="preserve"> </w:t>
      </w:r>
      <w:r w:rsidR="533E4624">
        <w:rPr/>
        <w:t xml:space="preserve">Yep, I remember </w:t>
      </w:r>
      <w:r w:rsidR="3FE26ED7">
        <w:rPr/>
        <w:t>[redacted]</w:t>
      </w:r>
      <w:r w:rsidR="533E4624">
        <w:rPr/>
        <w:t xml:space="preserve"> </w:t>
      </w:r>
      <w:r w:rsidR="533E4624">
        <w:rPr/>
        <w:t>tell</w:t>
      </w:r>
      <w:r w:rsidR="0C01A29A">
        <w:rPr/>
        <w:t>ing</w:t>
      </w:r>
      <w:r w:rsidR="533E4624">
        <w:rPr/>
        <w:t xml:space="preserve"> th</w:t>
      </w:r>
      <w:r w:rsidR="20A8F13B">
        <w:rPr/>
        <w:t>is</w:t>
      </w:r>
      <w:r w:rsidR="533E4624">
        <w:rPr/>
        <w:t xml:space="preserve"> story</w:t>
      </w:r>
      <w:r w:rsidR="4E824444">
        <w:rPr/>
        <w:t>...</w:t>
      </w:r>
      <w:r w:rsidR="533E4624">
        <w:rPr/>
        <w:t xml:space="preserve"> standing over his first grave</w:t>
      </w:r>
      <w:r w:rsidR="11F386BE">
        <w:rPr/>
        <w:t>, h</w:t>
      </w:r>
      <w:r w:rsidR="533E4624">
        <w:rPr/>
        <w:t xml:space="preserve">aving just </w:t>
      </w:r>
      <w:r w:rsidR="533E4624">
        <w:rPr/>
        <w:t>bu</w:t>
      </w:r>
      <w:r w:rsidR="61AD0743">
        <w:rPr/>
        <w:t>rried</w:t>
      </w:r>
      <w:r w:rsidR="533E4624">
        <w:rPr/>
        <w:t>.</w:t>
      </w:r>
      <w:r w:rsidR="0206C296">
        <w:rPr/>
        <w:t>..</w:t>
      </w:r>
      <w:r w:rsidR="533E4624">
        <w:rPr/>
        <w:t>you</w:t>
      </w:r>
      <w:r w:rsidR="533E4624">
        <w:rPr/>
        <w:t xml:space="preserve"> graveside address.</w:t>
      </w:r>
      <w:r w:rsidR="1BF156A4">
        <w:rPr/>
        <w:t xml:space="preserve"> </w:t>
      </w:r>
      <w:r w:rsidR="533E4624">
        <w:rPr/>
        <w:t xml:space="preserve">And he saw a seagull flying past, and he said </w:t>
      </w:r>
      <w:r w:rsidR="4A73CC05">
        <w:rPr/>
        <w:t>‘</w:t>
      </w:r>
      <w:r w:rsidR="533E4624">
        <w:rPr/>
        <w:t xml:space="preserve">I wish I </w:t>
      </w:r>
      <w:r w:rsidR="533E4624">
        <w:rPr/>
        <w:t>was</w:t>
      </w:r>
      <w:r w:rsidR="533E4624">
        <w:rPr/>
        <w:t xml:space="preserve"> that seagull right now</w:t>
      </w:r>
      <w:r w:rsidR="479B787F">
        <w:rPr/>
        <w:t xml:space="preserve">. </w:t>
      </w:r>
      <w:r w:rsidR="533E4624">
        <w:rPr/>
        <w:t xml:space="preserve">Just fly </w:t>
      </w:r>
      <w:r w:rsidR="533E4624">
        <w:rPr/>
        <w:t>away</w:t>
      </w:r>
      <w:r w:rsidR="59C0C878">
        <w:rPr/>
        <w:t>’.</w:t>
      </w:r>
      <w:r w:rsidR="1BF156A4">
        <w:rPr/>
        <w:t xml:space="preserve"> </w:t>
      </w:r>
      <w:r w:rsidR="439C9ACC">
        <w:rPr/>
        <w:t>S</w:t>
      </w:r>
      <w:r w:rsidR="533E4624">
        <w:rPr/>
        <w:t>o</w:t>
      </w:r>
      <w:r w:rsidR="1BF156A4">
        <w:rPr/>
        <w:t>, c</w:t>
      </w:r>
      <w:r w:rsidR="533E4624">
        <w:rPr/>
        <w:t>ollege</w:t>
      </w:r>
      <w:r w:rsidR="583CF5BE">
        <w:rPr/>
        <w:t xml:space="preserve"> does</w:t>
      </w:r>
      <w:r w:rsidR="533E4624">
        <w:rPr/>
        <w:t>, I mean</w:t>
      </w:r>
      <w:r w:rsidR="1BF156A4">
        <w:rPr/>
        <w:t>, t</w:t>
      </w:r>
      <w:r w:rsidR="533E4624">
        <w:rPr/>
        <w:t>each you how to read the Bible</w:t>
      </w:r>
      <w:r w:rsidR="1511E466">
        <w:rPr/>
        <w:t>,</w:t>
      </w:r>
      <w:r w:rsidR="533E4624">
        <w:rPr/>
        <w:t xml:space="preserve"> exposit the Bible</w:t>
      </w:r>
      <w:r w:rsidR="12BE27EF">
        <w:rPr/>
        <w:t>, p</w:t>
      </w:r>
      <w:r w:rsidR="533E4624">
        <w:rPr/>
        <w:t>repare sermons.</w:t>
      </w:r>
      <w:r w:rsidR="1BF156A4">
        <w:rPr/>
        <w:t xml:space="preserve"> </w:t>
      </w:r>
      <w:r w:rsidR="533E4624">
        <w:rPr/>
        <w:t>But</w:t>
      </w:r>
      <w:r w:rsidR="533E4624">
        <w:rPr/>
        <w:t xml:space="preserve"> real life, </w:t>
      </w:r>
      <w:r w:rsidR="533E4624">
        <w:rPr/>
        <w:t>that</w:t>
      </w:r>
      <w:r w:rsidR="7895C0F0">
        <w:rPr/>
        <w:t>’s</w:t>
      </w:r>
      <w:r w:rsidR="533E4624">
        <w:rPr/>
        <w:t xml:space="preserve"> </w:t>
      </w:r>
      <w:r w:rsidR="533E4624">
        <w:rPr/>
        <w:t>experience</w:t>
      </w:r>
      <w:r w:rsidR="533E4624">
        <w:rPr/>
        <w:t xml:space="preserve"> </w:t>
      </w:r>
      <w:r w:rsidR="449FE0F3">
        <w:rPr/>
        <w:t xml:space="preserve">that </w:t>
      </w:r>
      <w:r w:rsidR="533E4624">
        <w:rPr/>
        <w:t>does that</w:t>
      </w:r>
      <w:r w:rsidR="0B1DC3B8">
        <w:rPr/>
        <w:t xml:space="preserve">. </w:t>
      </w:r>
      <w:r w:rsidR="533E4624">
        <w:rPr/>
        <w:t>You need experience.</w:t>
      </w:r>
      <w:r w:rsidR="1BF156A4">
        <w:rPr/>
        <w:t xml:space="preserve"> </w:t>
      </w:r>
      <w:r w:rsidR="533E4624">
        <w:rPr/>
        <w:t>Need</w:t>
      </w:r>
      <w:r w:rsidR="533E4624">
        <w:rPr/>
        <w:t xml:space="preserve"> wisdom</w:t>
      </w:r>
      <w:r w:rsidR="1BF156A4">
        <w:rPr/>
        <w:t xml:space="preserve">. </w:t>
      </w:r>
      <w:r w:rsidR="533E4624">
        <w:rPr/>
        <w:t xml:space="preserve">You have to be so wise </w:t>
      </w:r>
      <w:r w:rsidR="434679B4">
        <w:rPr/>
        <w:t>in</w:t>
      </w:r>
      <w:r w:rsidR="533E4624">
        <w:rPr/>
        <w:t xml:space="preserve"> what you say and what not</w:t>
      </w:r>
      <w:r w:rsidR="1BF156A4">
        <w:rPr/>
        <w:t>, n</w:t>
      </w:r>
      <w:r w:rsidR="533E4624">
        <w:rPr/>
        <w:t>ot to lose the rag.</w:t>
      </w:r>
      <w:r w:rsidR="1BF156A4">
        <w:rPr/>
        <w:t xml:space="preserve"> </w:t>
      </w:r>
      <w:r w:rsidR="533E4624">
        <w:rPr/>
        <w:t xml:space="preserve">Oh </w:t>
      </w:r>
      <w:r w:rsidR="533E4624">
        <w:rPr/>
        <w:t>yeah</w:t>
      </w:r>
      <w:r w:rsidR="533E4624">
        <w:rPr/>
        <w:t>.</w:t>
      </w:r>
      <w:r w:rsidR="1BF156A4">
        <w:rPr/>
        <w:t xml:space="preserve"> </w:t>
      </w:r>
      <w:r w:rsidR="533E4624">
        <w:rPr/>
        <w:t>That's</w:t>
      </w:r>
      <w:r w:rsidR="533E4624">
        <w:rPr/>
        <w:t xml:space="preserve"> </w:t>
      </w:r>
      <w:r w:rsidR="533E4624">
        <w:rPr/>
        <w:t>a hard thing</w:t>
      </w:r>
      <w:r w:rsidR="533E4624">
        <w:rPr/>
        <w:t xml:space="preserve">. Not losing the rag, because if you lose the rag in a </w:t>
      </w:r>
      <w:r w:rsidR="533E4624">
        <w:rPr/>
        <w:t>ru</w:t>
      </w:r>
      <w:r w:rsidR="7507C33F">
        <w:rPr/>
        <w:t>r</w:t>
      </w:r>
      <w:r w:rsidR="533E4624">
        <w:rPr/>
        <w:t>al</w:t>
      </w:r>
      <w:r w:rsidR="533E4624">
        <w:rPr/>
        <w:t xml:space="preserve"> setting, </w:t>
      </w:r>
      <w:r w:rsidR="533E4624">
        <w:rPr/>
        <w:t>I've</w:t>
      </w:r>
      <w:r w:rsidR="533E4624">
        <w:rPr/>
        <w:t xml:space="preserve"> seen it with other ministers</w:t>
      </w:r>
      <w:r w:rsidR="5E1D9D3D">
        <w:rPr/>
        <w:t>, i</w:t>
      </w:r>
      <w:r w:rsidR="533E4624">
        <w:rPr/>
        <w:t>f</w:t>
      </w:r>
      <w:r w:rsidR="533E4624">
        <w:rPr/>
        <w:t xml:space="preserve"> you lose </w:t>
      </w:r>
      <w:r w:rsidR="5C23A1A4">
        <w:rPr/>
        <w:t>the</w:t>
      </w:r>
      <w:r w:rsidR="533E4624">
        <w:rPr/>
        <w:t xml:space="preserve"> rag, </w:t>
      </w:r>
      <w:r w:rsidR="533E4624">
        <w:rPr/>
        <w:t>you'll</w:t>
      </w:r>
      <w:r w:rsidR="533E4624">
        <w:rPr/>
        <w:t xml:space="preserve"> los</w:t>
      </w:r>
      <w:r w:rsidR="15967D95">
        <w:rPr/>
        <w:t>e, w</w:t>
      </w:r>
      <w:r w:rsidR="533E4624">
        <w:rPr/>
        <w:t>ell, I see it would say like the manager loses the dressing room.</w:t>
      </w:r>
      <w:r w:rsidR="5B9761C8">
        <w:rPr/>
        <w:t xml:space="preserve"> </w:t>
      </w:r>
      <w:r w:rsidR="6F06E079">
        <w:rPr/>
        <w:t>You lose the</w:t>
      </w:r>
      <w:r w:rsidR="533E4624">
        <w:rPr/>
        <w:t xml:space="preserve"> congregation</w:t>
      </w:r>
      <w:r w:rsidR="316AC15A">
        <w:rPr/>
        <w:t xml:space="preserve"> a</w:t>
      </w:r>
      <w:r w:rsidR="533E4624">
        <w:rPr/>
        <w:t>nd</w:t>
      </w:r>
      <w:r w:rsidR="4F36E008">
        <w:rPr/>
        <w:t xml:space="preserve"> when</w:t>
      </w:r>
      <w:r w:rsidR="533E4624">
        <w:rPr/>
        <w:t xml:space="preserve"> </w:t>
      </w:r>
      <w:r w:rsidR="533E4624">
        <w:rPr/>
        <w:t>you've</w:t>
      </w:r>
      <w:r w:rsidR="533E4624">
        <w:rPr/>
        <w:t xml:space="preserve"> lost that as well</w:t>
      </w:r>
      <w:r w:rsidR="298C38FE">
        <w:rPr/>
        <w:t xml:space="preserve"> </w:t>
      </w:r>
      <w:r w:rsidR="298C38FE">
        <w:rPr/>
        <w:t>it</w:t>
      </w:r>
      <w:r w:rsidR="533E4624">
        <w:rPr/>
        <w:t>'s</w:t>
      </w:r>
      <w:r w:rsidR="533E4624">
        <w:rPr/>
        <w:t xml:space="preserve"> </w:t>
      </w:r>
      <w:r w:rsidR="533E4624">
        <w:rPr/>
        <w:t>curtains.</w:t>
      </w:r>
      <w:r w:rsidR="6AD616E6">
        <w:rPr/>
        <w:t xml:space="preserve"> </w:t>
      </w:r>
      <w:r w:rsidR="533E4624">
        <w:rPr/>
        <w:t>So</w:t>
      </w:r>
      <w:r w:rsidR="5B9761C8">
        <w:rPr/>
        <w:t xml:space="preserve"> </w:t>
      </w:r>
      <w:r w:rsidR="533E4624">
        <w:rPr/>
        <w:t>Stay</w:t>
      </w:r>
      <w:r w:rsidR="533E4624">
        <w:rPr/>
        <w:t xml:space="preserve"> calm.</w:t>
      </w:r>
    </w:p>
    <w:p w:rsidR="007373E4" w:rsidRDefault="005F4A95" w14:paraId="61AD641F" w14:textId="6D44E6D5">
      <w:r w:rsidRPr="7055B42A" w:rsidR="533E4624">
        <w:rPr>
          <w:b w:val="1"/>
          <w:bCs w:val="1"/>
        </w:rPr>
        <w:t>[Interviewer]</w:t>
      </w:r>
      <w:r>
        <w:br/>
      </w:r>
      <w:r w:rsidR="533E4624">
        <w:rPr/>
        <w:t>40:42</w:t>
      </w:r>
      <w:r>
        <w:br/>
      </w:r>
      <w:r w:rsidR="638E309B">
        <w:rPr/>
        <w:t>W</w:t>
      </w:r>
      <w:r w:rsidR="533E4624">
        <w:rPr/>
        <w:t>hat's</w:t>
      </w:r>
      <w:r w:rsidR="533E4624">
        <w:rPr/>
        <w:t xml:space="preserve"> your understanding of the mission of the church? Has that changed at all since you were </w:t>
      </w:r>
      <w:r w:rsidR="533E4624">
        <w:rPr/>
        <w:t>ordained to</w:t>
      </w:r>
      <w:r w:rsidR="533E4624">
        <w:rPr/>
        <w:t xml:space="preserve"> now?</w:t>
      </w:r>
    </w:p>
    <w:p w:rsidR="007373E4" w:rsidRDefault="005F4A95" w14:paraId="53E6DEDD" w14:textId="742D9EC9">
      <w:r w:rsidRPr="7055B42A" w:rsidR="533E4624">
        <w:rPr>
          <w:b w:val="1"/>
          <w:bCs w:val="1"/>
        </w:rPr>
        <w:t>[Participant]</w:t>
      </w:r>
      <w:r>
        <w:br/>
      </w:r>
      <w:r w:rsidR="533E4624">
        <w:rPr/>
        <w:t>41:03</w:t>
      </w:r>
      <w:r>
        <w:br/>
      </w:r>
      <w:r w:rsidR="533E4624">
        <w:rPr/>
        <w:t xml:space="preserve">My </w:t>
      </w:r>
      <w:r w:rsidR="533E4624">
        <w:rPr/>
        <w:t>understanding</w:t>
      </w:r>
      <w:r w:rsidR="533E4624">
        <w:rPr/>
        <w:t xml:space="preserve"> </w:t>
      </w:r>
      <w:r w:rsidR="694C76CD">
        <w:rPr/>
        <w:t xml:space="preserve">of </w:t>
      </w:r>
      <w:r w:rsidR="533E4624">
        <w:rPr/>
        <w:t xml:space="preserve">the mission of the </w:t>
      </w:r>
      <w:r w:rsidR="533E4624">
        <w:rPr/>
        <w:t>church.</w:t>
      </w:r>
      <w:r w:rsidR="0BBA4B54">
        <w:rPr/>
        <w:t xml:space="preserve"> </w:t>
      </w:r>
      <w:r w:rsidR="533E4624">
        <w:rPr/>
        <w:t xml:space="preserve">Primary function of the church </w:t>
      </w:r>
      <w:r w:rsidR="533E4624">
        <w:rPr/>
        <w:t>first and foremost</w:t>
      </w:r>
      <w:r w:rsidR="533E4624">
        <w:rPr/>
        <w:t xml:space="preserve"> is to glorify God.</w:t>
      </w:r>
      <w:r w:rsidR="0FAF6A38">
        <w:rPr/>
        <w:t xml:space="preserve"> </w:t>
      </w:r>
      <w:r w:rsidR="533E4624">
        <w:rPr/>
        <w:t>That is our primary aim.</w:t>
      </w:r>
      <w:r w:rsidR="2E721265">
        <w:rPr/>
        <w:t xml:space="preserve"> </w:t>
      </w:r>
      <w:r w:rsidR="533E4624">
        <w:rPr/>
        <w:t>Secondary</w:t>
      </w:r>
      <w:r w:rsidR="5A31B1E8">
        <w:rPr/>
        <w:t>,</w:t>
      </w:r>
      <w:r w:rsidR="7FAD0DB7">
        <w:rPr/>
        <w:t xml:space="preserve"> i</w:t>
      </w:r>
      <w:r w:rsidR="533E4624">
        <w:rPr/>
        <w:t>s we glorify God</w:t>
      </w:r>
      <w:r w:rsidR="674490F2">
        <w:rPr/>
        <w:t xml:space="preserve"> by f</w:t>
      </w:r>
      <w:r w:rsidR="533E4624">
        <w:rPr/>
        <w:t xml:space="preserve">ulfilling </w:t>
      </w:r>
      <w:r w:rsidR="0BD536CE">
        <w:rPr/>
        <w:t>Great</w:t>
      </w:r>
      <w:r w:rsidR="533E4624">
        <w:rPr/>
        <w:t xml:space="preserve"> Commission. Our chief end is always </w:t>
      </w:r>
      <w:r w:rsidR="533E4624">
        <w:rPr/>
        <w:t>first and foremost</w:t>
      </w:r>
      <w:r w:rsidR="533E4624">
        <w:rPr/>
        <w:t xml:space="preserve"> to glorify God through worship.</w:t>
      </w:r>
      <w:r w:rsidR="3CDB4546">
        <w:rPr/>
        <w:t xml:space="preserve"> </w:t>
      </w:r>
      <w:r w:rsidR="533E4624">
        <w:rPr/>
        <w:t xml:space="preserve">The mission of the church. </w:t>
      </w:r>
      <w:r w:rsidR="67804BB4">
        <w:rPr/>
        <w:t>Everyone, i</w:t>
      </w:r>
      <w:r w:rsidR="533E4624">
        <w:rPr/>
        <w:t xml:space="preserve">t </w:t>
      </w:r>
      <w:r w:rsidR="533E4624">
        <w:rPr/>
        <w:t>doesn't</w:t>
      </w:r>
      <w:r w:rsidR="533E4624">
        <w:rPr/>
        <w:t xml:space="preserve"> matter who they</w:t>
      </w:r>
      <w:r w:rsidR="533E4624">
        <w:rPr/>
        <w:t xml:space="preserve">, they need to be saved. You want them to be saved, to make disciples. And so </w:t>
      </w:r>
      <w:r w:rsidR="533E4624">
        <w:rPr/>
        <w:t>yeah</w:t>
      </w:r>
      <w:r w:rsidR="533E4624">
        <w:rPr/>
        <w:t>,</w:t>
      </w:r>
      <w:r w:rsidR="1E86B8C4">
        <w:rPr/>
        <w:t xml:space="preserve"> </w:t>
      </w:r>
      <w:r w:rsidR="533E4624">
        <w:rPr/>
        <w:t xml:space="preserve">not </w:t>
      </w:r>
      <w:r w:rsidR="533E4624">
        <w:rPr/>
        <w:t>make</w:t>
      </w:r>
      <w:r w:rsidR="533E4624">
        <w:rPr/>
        <w:t xml:space="preserve"> converts</w:t>
      </w:r>
      <w:r w:rsidR="04DC9081">
        <w:rPr/>
        <w:t xml:space="preserve">, </w:t>
      </w:r>
      <w:r w:rsidR="04DC9081">
        <w:rPr/>
        <w:t>it</w:t>
      </w:r>
      <w:r w:rsidR="533E4624">
        <w:rPr/>
        <w:t>'s</w:t>
      </w:r>
      <w:r w:rsidR="533E4624">
        <w:rPr/>
        <w:t xml:space="preserve"> </w:t>
      </w:r>
      <w:r w:rsidR="533E4624">
        <w:rPr/>
        <w:t>make</w:t>
      </w:r>
      <w:r w:rsidR="533E4624">
        <w:rPr/>
        <w:t xml:space="preserve"> disciples.</w:t>
      </w:r>
      <w:r w:rsidR="18A6C2AD">
        <w:rPr/>
        <w:t xml:space="preserve"> </w:t>
      </w:r>
      <w:r w:rsidR="533E4624">
        <w:rPr/>
        <w:t xml:space="preserve">And </w:t>
      </w:r>
      <w:r w:rsidR="533E4624">
        <w:rPr/>
        <w:t>also</w:t>
      </w:r>
      <w:r w:rsidR="533E4624">
        <w:rPr/>
        <w:t xml:space="preserve"> that was so key even in the rural setting like </w:t>
      </w:r>
      <w:r w:rsidR="533E4624">
        <w:rPr/>
        <w:t>you'd</w:t>
      </w:r>
      <w:r w:rsidR="533E4624">
        <w:rPr/>
        <w:t xml:space="preserve"> have </w:t>
      </w:r>
      <w:r w:rsidR="533E4624">
        <w:rPr/>
        <w:t xml:space="preserve">I think </w:t>
      </w:r>
      <w:r w:rsidR="2DD3C598">
        <w:rPr/>
        <w:t>I</w:t>
      </w:r>
      <w:r w:rsidR="2DD3C598">
        <w:rPr/>
        <w:t xml:space="preserve"> ran </w:t>
      </w:r>
      <w:r w:rsidR="533E4624">
        <w:rPr/>
        <w:t>Christian</w:t>
      </w:r>
      <w:r w:rsidR="3045B9BD">
        <w:rPr/>
        <w:t>ity</w:t>
      </w:r>
      <w:r w:rsidR="533E4624">
        <w:rPr/>
        <w:t xml:space="preserve"> </w:t>
      </w:r>
      <w:r w:rsidR="3A95FA75">
        <w:rPr/>
        <w:t>E</w:t>
      </w:r>
      <w:r w:rsidR="533E4624">
        <w:rPr/>
        <w:t>xplored every year.</w:t>
      </w:r>
      <w:r w:rsidR="182483AB">
        <w:rPr/>
        <w:t xml:space="preserve"> </w:t>
      </w:r>
      <w:r w:rsidR="533E4624">
        <w:rPr/>
        <w:t xml:space="preserve">And you would build </w:t>
      </w:r>
      <w:r w:rsidR="533E4624">
        <w:rPr/>
        <w:t>a</w:t>
      </w:r>
      <w:r w:rsidR="6951CE78">
        <w:rPr/>
        <w:t xml:space="preserve"> </w:t>
      </w:r>
      <w:r w:rsidR="533E4624">
        <w:rPr/>
        <w:t>relationship</w:t>
      </w:r>
      <w:r w:rsidR="533E4624">
        <w:rPr/>
        <w:t xml:space="preserve"> with people </w:t>
      </w:r>
      <w:r w:rsidR="78877D09">
        <w:rPr/>
        <w:t>and</w:t>
      </w:r>
      <w:r w:rsidR="533E4624">
        <w:rPr/>
        <w:t xml:space="preserve"> </w:t>
      </w:r>
      <w:r w:rsidR="6A4A559F">
        <w:rPr/>
        <w:t>invite them</w:t>
      </w:r>
      <w:r w:rsidR="533E4624">
        <w:rPr/>
        <w:t xml:space="preserve"> alon</w:t>
      </w:r>
      <w:r w:rsidR="6ABF3766">
        <w:rPr/>
        <w:t xml:space="preserve">g. </w:t>
      </w:r>
      <w:r w:rsidR="533E4624">
        <w:rPr/>
        <w:t>And sometimes that would take</w:t>
      </w:r>
      <w:r w:rsidR="5F34EF25">
        <w:rPr/>
        <w:t xml:space="preserve"> a</w:t>
      </w:r>
      <w:r w:rsidR="533E4624">
        <w:rPr/>
        <w:t xml:space="preserve"> few years before they came.</w:t>
      </w:r>
      <w:r w:rsidR="00A97EFE">
        <w:rPr/>
        <w:t xml:space="preserve"> </w:t>
      </w:r>
      <w:r w:rsidR="533E4624">
        <w:rPr/>
        <w:t xml:space="preserve">Right, like the last before. I just </w:t>
      </w:r>
      <w:r w:rsidR="533E4624">
        <w:rPr/>
        <w:t xml:space="preserve">left </w:t>
      </w:r>
      <w:r w:rsidR="533E4624">
        <w:rPr/>
        <w:t>in</w:t>
      </w:r>
      <w:r w:rsidR="533E4624">
        <w:rPr/>
        <w:t xml:space="preserve">  </w:t>
      </w:r>
      <w:r w:rsidR="5BF1B70B">
        <w:rPr/>
        <w:t>[</w:t>
      </w:r>
      <w:r w:rsidR="5BF1B70B">
        <w:rPr/>
        <w:t>redacted]</w:t>
      </w:r>
      <w:r w:rsidR="533E4624">
        <w:rPr/>
        <w:t xml:space="preserve"> </w:t>
      </w:r>
      <w:r w:rsidR="70B2EB1B">
        <w:rPr/>
        <w:t>w</w:t>
      </w:r>
      <w:r w:rsidR="533E4624">
        <w:rPr/>
        <w:t xml:space="preserve">e did </w:t>
      </w:r>
      <w:r w:rsidR="35AE80A4">
        <w:rPr/>
        <w:t>Christianity E</w:t>
      </w:r>
      <w:r w:rsidR="533E4624">
        <w:rPr/>
        <w:t xml:space="preserve">xplored there </w:t>
      </w:r>
      <w:r w:rsidR="533E4624">
        <w:rPr/>
        <w:t>was</w:t>
      </w:r>
      <w:r w:rsidR="533E4624">
        <w:rPr/>
        <w:t xml:space="preserve"> 12 </w:t>
      </w:r>
      <w:r w:rsidR="533E4624">
        <w:rPr/>
        <w:t>people</w:t>
      </w:r>
      <w:r w:rsidR="533E4624">
        <w:rPr/>
        <w:t xml:space="preserve"> came</w:t>
      </w:r>
      <w:r w:rsidR="0CB7F77E">
        <w:rPr/>
        <w:t>,</w:t>
      </w:r>
      <w:r w:rsidR="533E4624">
        <w:rPr/>
        <w:t xml:space="preserve"> 12 unconverted people </w:t>
      </w:r>
      <w:r w:rsidR="533E4624">
        <w:rPr/>
        <w:t>th</w:t>
      </w:r>
      <w:r w:rsidR="1B006E2A">
        <w:rPr/>
        <w:t>ey’re</w:t>
      </w:r>
      <w:r w:rsidR="533E4624">
        <w:rPr/>
        <w:t xml:space="preserve"> </w:t>
      </w:r>
      <w:r w:rsidR="533E4624">
        <w:rPr/>
        <w:t>always</w:t>
      </w:r>
      <w:r w:rsidR="533E4624">
        <w:rPr/>
        <w:t xml:space="preserve"> unconverted</w:t>
      </w:r>
      <w:r w:rsidR="5B81ADB2">
        <w:rPr/>
        <w:t>, o</w:t>
      </w:r>
      <w:r w:rsidR="533E4624">
        <w:rPr/>
        <w:t>r new Christians</w:t>
      </w:r>
      <w:r w:rsidR="5D5ECCFF">
        <w:rPr/>
        <w:t>.</w:t>
      </w:r>
      <w:r w:rsidR="533E4624">
        <w:rPr/>
        <w:t xml:space="preserve"> </w:t>
      </w:r>
      <w:r w:rsidR="533E4624">
        <w:rPr/>
        <w:t>And then the follow</w:t>
      </w:r>
      <w:r w:rsidR="09622FDE">
        <w:rPr/>
        <w:t xml:space="preserve"> on</w:t>
      </w:r>
      <w:r w:rsidR="533E4624">
        <w:rPr/>
        <w:t xml:space="preserve"> from that would be doing Bible studies with them. </w:t>
      </w:r>
      <w:r w:rsidR="533E4624">
        <w:rPr/>
        <w:t>So</w:t>
      </w:r>
      <w:r w:rsidR="533E4624">
        <w:rPr/>
        <w:t xml:space="preserve"> </w:t>
      </w:r>
      <w:r w:rsidR="533E4624">
        <w:rPr/>
        <w:t>I'd</w:t>
      </w:r>
      <w:r w:rsidR="533E4624">
        <w:rPr/>
        <w:t xml:space="preserve"> preach on a Wednesday night. </w:t>
      </w:r>
      <w:r w:rsidR="604720E0">
        <w:rPr/>
        <w:t>I’d</w:t>
      </w:r>
      <w:r w:rsidR="533E4624">
        <w:rPr/>
        <w:t xml:space="preserve"> </w:t>
      </w:r>
      <w:r w:rsidR="641D3A34">
        <w:rPr/>
        <w:t>a</w:t>
      </w:r>
      <w:r w:rsidR="533E4624">
        <w:rPr/>
        <w:t xml:space="preserve">lways follow the </w:t>
      </w:r>
      <w:r w:rsidR="55C7C994">
        <w:rPr/>
        <w:t>G</w:t>
      </w:r>
      <w:r w:rsidR="533E4624">
        <w:rPr/>
        <w:t xml:space="preserve">ood </w:t>
      </w:r>
      <w:r w:rsidR="1BB7220C">
        <w:rPr/>
        <w:t>B</w:t>
      </w:r>
      <w:r w:rsidR="533E4624">
        <w:rPr/>
        <w:t>ook</w:t>
      </w:r>
      <w:r w:rsidR="533E4624">
        <w:rPr/>
        <w:t xml:space="preserve"> </w:t>
      </w:r>
      <w:r w:rsidR="577DED6D">
        <w:rPr/>
        <w:t>C</w:t>
      </w:r>
      <w:r w:rsidR="533E4624">
        <w:rPr/>
        <w:t>ompany</w:t>
      </w:r>
      <w:r w:rsidR="19FE1382">
        <w:rPr/>
        <w:t xml:space="preserve"> b</w:t>
      </w:r>
      <w:r w:rsidR="533E4624">
        <w:rPr/>
        <w:t xml:space="preserve">ible studies, so I preach on the section that's relevant, and then Tuesday night </w:t>
      </w:r>
      <w:r w:rsidR="533E4624">
        <w:rPr/>
        <w:t>we'd</w:t>
      </w:r>
      <w:r w:rsidR="533E4624">
        <w:rPr/>
        <w:t xml:space="preserve"> meet in the mans</w:t>
      </w:r>
      <w:r w:rsidR="61595E66">
        <w:rPr/>
        <w:t xml:space="preserve">e </w:t>
      </w:r>
      <w:r w:rsidR="533E4624">
        <w:rPr/>
        <w:t xml:space="preserve">or church hall, and </w:t>
      </w:r>
      <w:r w:rsidR="533E4624">
        <w:rPr/>
        <w:t>we'd</w:t>
      </w:r>
      <w:r w:rsidR="533E4624">
        <w:rPr/>
        <w:t xml:space="preserve"> go through it. </w:t>
      </w:r>
      <w:r w:rsidR="533E4624">
        <w:rPr/>
        <w:t>So</w:t>
      </w:r>
      <w:r w:rsidR="533E4624">
        <w:rPr/>
        <w:t xml:space="preserve"> </w:t>
      </w:r>
      <w:r w:rsidR="533E4624">
        <w:rPr/>
        <w:t>it's</w:t>
      </w:r>
      <w:r w:rsidR="533E4624">
        <w:rPr/>
        <w:t xml:space="preserve"> so important about discipleship. So </w:t>
      </w:r>
      <w:r w:rsidR="533E4624">
        <w:rPr/>
        <w:t>yeah</w:t>
      </w:r>
      <w:r w:rsidR="533E4624">
        <w:rPr/>
        <w:t xml:space="preserve">, </w:t>
      </w:r>
      <w:r w:rsidR="533E4624">
        <w:rPr/>
        <w:t>I believe the Commission</w:t>
      </w:r>
      <w:r w:rsidR="533E4624">
        <w:rPr/>
        <w:t xml:space="preserve"> still stands. </w:t>
      </w:r>
      <w:r w:rsidR="533E4624">
        <w:rPr/>
        <w:t>Yeah</w:t>
      </w:r>
      <w:r w:rsidR="533E4624">
        <w:rPr/>
        <w:t xml:space="preserve">. Jesus said </w:t>
      </w:r>
      <w:r w:rsidR="533E4624">
        <w:rPr/>
        <w:t>it</w:t>
      </w:r>
      <w:r w:rsidR="533E4624">
        <w:rPr/>
        <w:t xml:space="preserve">. </w:t>
      </w:r>
      <w:r w:rsidR="533E4624">
        <w:rPr/>
        <w:t>So</w:t>
      </w:r>
      <w:r w:rsidR="533E4624">
        <w:rPr/>
        <w:t xml:space="preserve"> we do it.</w:t>
      </w:r>
      <w:r w:rsidR="665024DC">
        <w:rPr/>
        <w:t xml:space="preserve"> </w:t>
      </w:r>
      <w:r w:rsidR="533E4624">
        <w:rPr/>
        <w:t>Answer your question</w:t>
      </w:r>
      <w:r w:rsidR="541CBFA3">
        <w:rPr/>
        <w:t>?</w:t>
      </w:r>
    </w:p>
    <w:p w:rsidR="007373E4" w:rsidRDefault="005F4A95" w14:paraId="5B00A9D0" w14:textId="03B3F101">
      <w:r w:rsidRPr="7055B42A" w:rsidR="533E4624">
        <w:rPr>
          <w:b w:val="1"/>
          <w:bCs w:val="1"/>
        </w:rPr>
        <w:t>[Interviewer]</w:t>
      </w:r>
      <w:r>
        <w:br/>
      </w:r>
      <w:r w:rsidR="533E4624">
        <w:rPr/>
        <w:t>42:56</w:t>
      </w:r>
      <w:r>
        <w:br/>
      </w:r>
      <w:r w:rsidR="533E4624">
        <w:rPr/>
        <w:t>Absolutely.</w:t>
      </w:r>
      <w:r w:rsidR="3D81AA3A">
        <w:rPr/>
        <w:t xml:space="preserve"> </w:t>
      </w:r>
      <w:r w:rsidR="533E4624">
        <w:rPr/>
        <w:t xml:space="preserve">How have you seen rural ministry change in the time that </w:t>
      </w:r>
      <w:r w:rsidR="533E4624">
        <w:rPr/>
        <w:t>you've</w:t>
      </w:r>
      <w:r w:rsidR="533E4624">
        <w:rPr/>
        <w:t xml:space="preserve"> served?</w:t>
      </w:r>
    </w:p>
    <w:p w:rsidR="7055B42A" w:rsidP="7055B42A" w:rsidRDefault="7055B42A" w14:paraId="373DF8DE" w14:textId="330F0DD8">
      <w:pPr>
        <w:rPr>
          <w:b w:val="1"/>
          <w:bCs w:val="1"/>
        </w:rPr>
      </w:pPr>
    </w:p>
    <w:p w:rsidR="007373E4" w:rsidRDefault="005F4A95" w14:paraId="437F6F1F" w14:textId="7CE9B67F">
      <w:r w:rsidRPr="7055B42A" w:rsidR="533E4624">
        <w:rPr>
          <w:b w:val="1"/>
          <w:bCs w:val="1"/>
        </w:rPr>
        <w:t>[Participant]</w:t>
      </w:r>
      <w:r>
        <w:br/>
      </w:r>
      <w:r w:rsidR="533E4624">
        <w:rPr/>
        <w:t>43:17</w:t>
      </w:r>
      <w:r>
        <w:br/>
      </w:r>
      <w:r w:rsidR="533E4624">
        <w:rPr/>
        <w:t>I would sa</w:t>
      </w:r>
      <w:r w:rsidR="27C04C37">
        <w:rPr/>
        <w:t>y</w:t>
      </w:r>
      <w:r w:rsidR="533E4624">
        <w:rPr/>
        <w:t xml:space="preserve"> across L</w:t>
      </w:r>
      <w:r w:rsidR="15F53A1C">
        <w:rPr/>
        <w:t xml:space="preserve">ewis </w:t>
      </w:r>
      <w:r w:rsidR="09E3B97C">
        <w:rPr/>
        <w:t xml:space="preserve">they </w:t>
      </w:r>
      <w:r w:rsidR="15F53A1C">
        <w:rPr/>
        <w:t>h</w:t>
      </w:r>
      <w:r w:rsidR="533E4624">
        <w:rPr/>
        <w:t>ave not loosened, but like you could say, lightened up.</w:t>
      </w:r>
      <w:r w:rsidR="15F53A1C">
        <w:rPr/>
        <w:t xml:space="preserve"> </w:t>
      </w:r>
      <w:r w:rsidR="533E4624">
        <w:rPr/>
        <w:t xml:space="preserve">Like, I mean when I went to </w:t>
      </w:r>
      <w:r w:rsidR="4931AC12">
        <w:rPr/>
        <w:t>[redacted]</w:t>
      </w:r>
      <w:r w:rsidR="533E4624">
        <w:rPr/>
        <w:t>, I mean the thought of doing a kids address with</w:t>
      </w:r>
      <w:r w:rsidR="364AB7DA">
        <w:rPr/>
        <w:t xml:space="preserve">, </w:t>
      </w:r>
      <w:r w:rsidR="533E4624">
        <w:rPr/>
        <w:t xml:space="preserve">I </w:t>
      </w:r>
      <w:r w:rsidR="533E4624">
        <w:rPr/>
        <w:t>don't</w:t>
      </w:r>
      <w:r w:rsidR="533E4624">
        <w:rPr/>
        <w:t xml:space="preserve"> know</w:t>
      </w:r>
      <w:r w:rsidR="27AC22C4">
        <w:rPr/>
        <w:t>, a</w:t>
      </w:r>
      <w:r w:rsidR="533E4624">
        <w:rPr/>
        <w:t xml:space="preserve"> </w:t>
      </w:r>
      <w:r w:rsidR="533E4624">
        <w:rPr/>
        <w:t>black out</w:t>
      </w:r>
      <w:r w:rsidR="4DD8D0EF">
        <w:rPr/>
        <w:t xml:space="preserve"> </w:t>
      </w:r>
      <w:r w:rsidR="533E4624">
        <w:rPr/>
        <w:t xml:space="preserve">blind in the pulpit </w:t>
      </w:r>
      <w:r w:rsidR="533E4624">
        <w:rPr/>
        <w:t>or me doing</w:t>
      </w:r>
      <w:r w:rsidR="533E4624">
        <w:rPr/>
        <w:t xml:space="preserve"> like a EUR</w:t>
      </w:r>
      <w:r w:rsidR="6806E191">
        <w:rPr/>
        <w:t>O</w:t>
      </w:r>
      <w:r w:rsidR="533E4624">
        <w:rPr/>
        <w:t xml:space="preserve"> 2024 family service.</w:t>
      </w:r>
      <w:r w:rsidR="51D38E5B">
        <w:rPr/>
        <w:t xml:space="preserve"> </w:t>
      </w:r>
      <w:r w:rsidR="533E4624">
        <w:rPr/>
        <w:t xml:space="preserve">I mean, honestly, I thought it would never happen. But you know, you take them with </w:t>
      </w:r>
      <w:r w:rsidR="533E4624">
        <w:rPr/>
        <w:t>you</w:t>
      </w:r>
      <w:r w:rsidR="533E4624">
        <w:rPr/>
        <w:t xml:space="preserve"> and you make them see that we need to reach the next generation. We need our families </w:t>
      </w:r>
      <w:r w:rsidR="533E4624">
        <w:rPr/>
        <w:t>coming</w:t>
      </w:r>
      <w:r w:rsidR="533E4624">
        <w:rPr/>
        <w:t xml:space="preserve"> to church.</w:t>
      </w:r>
      <w:r w:rsidR="0B425675">
        <w:rPr/>
        <w:t xml:space="preserve"> </w:t>
      </w:r>
      <w:r w:rsidR="533E4624">
        <w:rPr/>
        <w:t>You need to build on what we have and work towards the future and the next generation</w:t>
      </w:r>
      <w:r w:rsidR="30C1792D">
        <w:rPr/>
        <w:t xml:space="preserve"> a</w:t>
      </w:r>
      <w:r w:rsidR="533E4624">
        <w:rPr/>
        <w:t xml:space="preserve">nd all </w:t>
      </w:r>
      <w:r w:rsidR="35292974">
        <w:rPr/>
        <w:t>while</w:t>
      </w:r>
      <w:r w:rsidR="533E4624">
        <w:rPr/>
        <w:t xml:space="preserve"> being faithful to the </w:t>
      </w:r>
      <w:r w:rsidR="2974209C">
        <w:rPr/>
        <w:t>W</w:t>
      </w:r>
      <w:r w:rsidR="533E4624">
        <w:rPr/>
        <w:t>ord</w:t>
      </w:r>
      <w:r w:rsidR="533E4624">
        <w:rPr/>
        <w:t xml:space="preserve">. </w:t>
      </w:r>
      <w:r w:rsidR="533E4624">
        <w:rPr/>
        <w:t>So</w:t>
      </w:r>
      <w:r w:rsidR="533E4624">
        <w:rPr/>
        <w:t xml:space="preserve"> like the change </w:t>
      </w:r>
      <w:r w:rsidR="533E4624">
        <w:rPr/>
        <w:t>I've</w:t>
      </w:r>
      <w:r w:rsidR="533E4624">
        <w:rPr/>
        <w:t xml:space="preserve"> seen, </w:t>
      </w:r>
      <w:r w:rsidR="533E4624">
        <w:rPr/>
        <w:t>it's</w:t>
      </w:r>
      <w:r w:rsidR="533E4624">
        <w:rPr/>
        <w:t xml:space="preserve"> </w:t>
      </w:r>
      <w:r w:rsidR="533E4624">
        <w:rPr/>
        <w:t>probably a</w:t>
      </w:r>
      <w:r w:rsidR="533E4624">
        <w:rPr/>
        <w:t xml:space="preserve"> </w:t>
      </w:r>
      <w:r w:rsidR="0C30702D">
        <w:rPr/>
        <w:t xml:space="preserve">positive one. </w:t>
      </w:r>
      <w:r w:rsidR="533E4624">
        <w:rPr/>
        <w:t xml:space="preserve">To be positive, I mean </w:t>
      </w:r>
      <w:r w:rsidR="7F54E54A">
        <w:rPr/>
        <w:t>[redacted]</w:t>
      </w:r>
      <w:r w:rsidR="533E4624">
        <w:rPr/>
        <w:t xml:space="preserve"> </w:t>
      </w:r>
      <w:r w:rsidR="533E4624">
        <w:rPr/>
        <w:t>is</w:t>
      </w:r>
      <w:r w:rsidR="533E4624">
        <w:rPr/>
        <w:t xml:space="preserve"> </w:t>
      </w:r>
      <w:r w:rsidR="533E4624">
        <w:rPr/>
        <w:t>totally different</w:t>
      </w:r>
      <w:r w:rsidR="533E4624">
        <w:rPr/>
        <w:t xml:space="preserve"> to the way </w:t>
      </w:r>
      <w:r w:rsidR="533E4624">
        <w:rPr/>
        <w:t>I've</w:t>
      </w:r>
      <w:r w:rsidR="533E4624">
        <w:rPr/>
        <w:t xml:space="preserve"> heard</w:t>
      </w:r>
      <w:r w:rsidR="2402DE11">
        <w:rPr/>
        <w:t>, w</w:t>
      </w:r>
      <w:r w:rsidR="533E4624">
        <w:rPr/>
        <w:t xml:space="preserve">hich is all the Lord's doing. I mean, </w:t>
      </w:r>
      <w:r w:rsidR="533E4624">
        <w:rPr/>
        <w:t>it's</w:t>
      </w:r>
      <w:r w:rsidR="533E4624">
        <w:rPr/>
        <w:t xml:space="preserve"> the Lord who builds the house.</w:t>
      </w:r>
      <w:r w:rsidR="735508FF">
        <w:rPr/>
        <w:t xml:space="preserve"> </w:t>
      </w:r>
      <w:r w:rsidR="533E4624">
        <w:rPr/>
        <w:t>I was just called to serve there.</w:t>
      </w:r>
      <w:r w:rsidR="7298C9BD">
        <w:rPr/>
        <w:t xml:space="preserve"> </w:t>
      </w:r>
      <w:r w:rsidR="533E4624">
        <w:rPr/>
        <w:t xml:space="preserve">When I went there, it was dark and </w:t>
      </w:r>
      <w:r w:rsidR="533E4624">
        <w:rPr/>
        <w:t>dingy</w:t>
      </w:r>
      <w:r w:rsidR="533E4624">
        <w:rPr/>
        <w:t>.</w:t>
      </w:r>
      <w:r w:rsidR="5377EAB4">
        <w:rPr/>
        <w:t xml:space="preserve"> </w:t>
      </w:r>
      <w:r w:rsidR="533E4624">
        <w:rPr/>
        <w:t>Not just physically as a building spiritually as well.</w:t>
      </w:r>
      <w:r w:rsidR="7982D129">
        <w:rPr/>
        <w:t xml:space="preserve"> </w:t>
      </w:r>
      <w:r w:rsidR="533E4624">
        <w:rPr/>
        <w:t xml:space="preserve">Then by the time you left, it was a bright, airy space. We </w:t>
      </w:r>
      <w:r w:rsidR="533E4624">
        <w:rPr/>
        <w:t>had renovated</w:t>
      </w:r>
      <w:r w:rsidR="533E4624">
        <w:rPr/>
        <w:t xml:space="preserve"> the church physically</w:t>
      </w:r>
      <w:r w:rsidR="1C54273C">
        <w:rPr/>
        <w:t xml:space="preserve"> a</w:t>
      </w:r>
      <w:r w:rsidR="533E4624">
        <w:rPr/>
        <w:t xml:space="preserve">nd there </w:t>
      </w:r>
      <w:r w:rsidR="533E4624">
        <w:rPr/>
        <w:t>was</w:t>
      </w:r>
      <w:r w:rsidR="533E4624">
        <w:rPr/>
        <w:t xml:space="preserve"> new people coming and g</w:t>
      </w:r>
      <w:r w:rsidR="59AC6A60">
        <w:rPr/>
        <w:t>r</w:t>
      </w:r>
      <w:r w:rsidR="533E4624">
        <w:rPr/>
        <w:t>o</w:t>
      </w:r>
      <w:r w:rsidR="2EE86616">
        <w:rPr/>
        <w:t>w</w:t>
      </w:r>
      <w:r w:rsidR="533E4624">
        <w:rPr/>
        <w:t>ing, people coming to faith or interested.</w:t>
      </w:r>
      <w:r w:rsidR="1E402780">
        <w:rPr/>
        <w:t xml:space="preserve"> </w:t>
      </w:r>
      <w:r w:rsidR="533E4624">
        <w:rPr/>
        <w:t>And the church was church was a place people wanted to come.</w:t>
      </w:r>
      <w:r w:rsidR="6137AC93">
        <w:rPr/>
        <w:t xml:space="preserve"> </w:t>
      </w:r>
      <w:r w:rsidR="533E4624">
        <w:rPr/>
        <w:t xml:space="preserve">And </w:t>
      </w:r>
      <w:r w:rsidR="533E4624">
        <w:rPr/>
        <w:t>that's</w:t>
      </w:r>
      <w:r w:rsidR="533E4624">
        <w:rPr/>
        <w:t xml:space="preserve"> what you want</w:t>
      </w:r>
      <w:r w:rsidR="2C8FDCD1">
        <w:rPr/>
        <w:t>, y</w:t>
      </w:r>
      <w:r w:rsidR="533E4624">
        <w:rPr/>
        <w:t xml:space="preserve">ou want </w:t>
      </w:r>
      <w:r w:rsidR="533E4624">
        <w:rPr/>
        <w:t>people to want</w:t>
      </w:r>
      <w:r w:rsidR="533E4624">
        <w:rPr/>
        <w:t xml:space="preserve"> to come to church. </w:t>
      </w:r>
      <w:r w:rsidR="533E4624">
        <w:rPr/>
        <w:t>It's</w:t>
      </w:r>
      <w:r w:rsidR="533E4624">
        <w:rPr/>
        <w:t xml:space="preserve"> a welcoming place, I think, befor</w:t>
      </w:r>
      <w:r w:rsidR="08E6C4C2">
        <w:rPr/>
        <w:t>e i</w:t>
      </w:r>
      <w:r w:rsidR="533E4624">
        <w:rPr/>
        <w:t>n the past</w:t>
      </w:r>
      <w:r w:rsidR="0BD4F58A">
        <w:rPr/>
        <w:t xml:space="preserve"> i</w:t>
      </w:r>
      <w:r w:rsidR="533E4624">
        <w:rPr/>
        <w:t xml:space="preserve">t was the idea that, well, </w:t>
      </w:r>
      <w:r w:rsidR="533E4624">
        <w:rPr/>
        <w:t>there's</w:t>
      </w:r>
      <w:r w:rsidR="533E4624">
        <w:rPr/>
        <w:t xml:space="preserve"> a sign on the door if they want to </w:t>
      </w:r>
      <w:r w:rsidR="533E4624">
        <w:rPr/>
        <w:t>come,</w:t>
      </w:r>
      <w:r w:rsidR="533E4624">
        <w:rPr/>
        <w:t xml:space="preserve"> they know when </w:t>
      </w:r>
      <w:r w:rsidR="533E4624">
        <w:rPr/>
        <w:t>we're</w:t>
      </w:r>
      <w:r w:rsidR="533E4624">
        <w:rPr/>
        <w:t xml:space="preserve"> open, so </w:t>
      </w:r>
      <w:r w:rsidR="533E4624">
        <w:rPr/>
        <w:t>they'll</w:t>
      </w:r>
      <w:r w:rsidR="533E4624">
        <w:rPr/>
        <w:t xml:space="preserve"> come. </w:t>
      </w:r>
      <w:r w:rsidR="533E4624">
        <w:rPr/>
        <w:t>I said no, no, I said no, we have to go and tell them.</w:t>
      </w:r>
      <w:r w:rsidR="533E4624">
        <w:rPr/>
        <w:t xml:space="preserve"> </w:t>
      </w:r>
      <w:r w:rsidR="533E4624">
        <w:rPr/>
        <w:t>Yeah</w:t>
      </w:r>
      <w:r w:rsidR="533E4624">
        <w:rPr/>
        <w:t xml:space="preserve">, we </w:t>
      </w:r>
      <w:r w:rsidR="533E4624">
        <w:rPr/>
        <w:t>have to</w:t>
      </w:r>
      <w:r w:rsidR="533E4624">
        <w:rPr/>
        <w:t xml:space="preserve">, like, every year </w:t>
      </w:r>
      <w:r w:rsidR="533E4624">
        <w:rPr/>
        <w:t>I'd</w:t>
      </w:r>
      <w:r w:rsidR="533E4624">
        <w:rPr/>
        <w:t xml:space="preserve"> preach the passage, </w:t>
      </w:r>
      <w:r w:rsidR="3E9EA544">
        <w:rPr/>
        <w:t>‘</w:t>
      </w:r>
      <w:r w:rsidR="533E4624">
        <w:rPr/>
        <w:t>compel them to come in, that the Master's house may be filled</w:t>
      </w:r>
      <w:r w:rsidR="4910D3A3">
        <w:rPr/>
        <w:t>’</w:t>
      </w:r>
      <w:r w:rsidR="533E4624">
        <w:rPr/>
        <w:t>.</w:t>
      </w:r>
      <w:r w:rsidR="1358F033">
        <w:rPr/>
        <w:t xml:space="preserve"> </w:t>
      </w:r>
      <w:r w:rsidR="533E4624">
        <w:rPr/>
        <w:t xml:space="preserve">And every year I preach the parable of the Sower. Well, </w:t>
      </w:r>
      <w:r w:rsidR="533E4624">
        <w:rPr/>
        <w:t>that's</w:t>
      </w:r>
      <w:r w:rsidR="533E4624">
        <w:rPr/>
        <w:t>what</w:t>
      </w:r>
      <w:r w:rsidR="533E4624">
        <w:rPr/>
        <w:t xml:space="preserve"> I was told in college. There you go. I did that. </w:t>
      </w:r>
      <w:r w:rsidR="533E4624">
        <w:rPr/>
        <w:t>We're</w:t>
      </w:r>
      <w:r w:rsidR="533E4624">
        <w:rPr/>
        <w:t xml:space="preserve"> taught that in college. </w:t>
      </w:r>
      <w:r w:rsidR="533E4624">
        <w:rPr/>
        <w:t>Don</w:t>
      </w:r>
      <w:r w:rsidR="605CD405">
        <w:rPr/>
        <w:t>ald</w:t>
      </w:r>
      <w:r w:rsidR="533E4624">
        <w:rPr/>
        <w:t xml:space="preserve"> M</w:t>
      </w:r>
      <w:r w:rsidR="02755D0E">
        <w:rPr/>
        <w:t>a</w:t>
      </w:r>
      <w:r w:rsidR="533E4624">
        <w:rPr/>
        <w:t xml:space="preserve">cLeod told </w:t>
      </w:r>
      <w:r w:rsidR="533E4624">
        <w:rPr/>
        <w:t>us that</w:t>
      </w:r>
      <w:r w:rsidR="40907C7A">
        <w:rPr/>
        <w:t xml:space="preserve">, </w:t>
      </w:r>
      <w:r w:rsidR="533E4624">
        <w:rPr/>
        <w:t>to preach</w:t>
      </w:r>
      <w:r w:rsidR="533E4624">
        <w:rPr/>
        <w:t xml:space="preserve"> </w:t>
      </w:r>
      <w:r w:rsidR="533E4624">
        <w:rPr/>
        <w:t>that every year preach the parable of the Sower.</w:t>
      </w:r>
      <w:r w:rsidR="5F9AFA6D">
        <w:rPr/>
        <w:t xml:space="preserve"> </w:t>
      </w:r>
      <w:r w:rsidR="533E4624">
        <w:rPr/>
        <w:t xml:space="preserve">Reach the </w:t>
      </w:r>
      <w:r w:rsidR="533E4624">
        <w:rPr/>
        <w:t>the</w:t>
      </w:r>
      <w:r w:rsidR="533E4624">
        <w:rPr/>
        <w:t xml:space="preserve"> great banquet from telling them to come</w:t>
      </w:r>
      <w:r w:rsidR="33E18B84">
        <w:rPr/>
        <w:t>. I don’t even know if</w:t>
      </w:r>
      <w:r w:rsidR="533E4624">
        <w:rPr/>
        <w:t xml:space="preserve"> that answers your question? I think </w:t>
      </w:r>
      <w:r w:rsidR="533E4624">
        <w:rPr/>
        <w:t>I'm</w:t>
      </w:r>
      <w:r w:rsidR="533E4624">
        <w:rPr/>
        <w:t xml:space="preserve"> just rambling on.</w:t>
      </w:r>
    </w:p>
    <w:p w:rsidR="007373E4" w:rsidRDefault="005F4A95" w14:paraId="0AD6DAF2" w14:textId="77777777">
      <w:r>
        <w:rPr>
          <w:b/>
        </w:rPr>
        <w:t>[Interviewer]</w:t>
      </w:r>
      <w:r>
        <w:rPr>
          <w:b/>
        </w:rPr>
        <w:br/>
      </w:r>
      <w:r>
        <w:t>46:00</w:t>
      </w:r>
      <w:r>
        <w:br/>
      </w:r>
      <w:r>
        <w:t>What advice would you?</w:t>
      </w:r>
    </w:p>
    <w:p w:rsidR="007373E4" w:rsidRDefault="005F4A95" w14:paraId="6F9A31DB" w14:textId="5B6C5B6F">
      <w:r w:rsidRPr="7055B42A" w:rsidR="533E4624">
        <w:rPr>
          <w:b w:val="1"/>
          <w:bCs w:val="1"/>
        </w:rPr>
        <w:t>[Participant]</w:t>
      </w:r>
      <w:r>
        <w:br/>
      </w:r>
      <w:r w:rsidR="533E4624">
        <w:rPr/>
        <w:t>46:00</w:t>
      </w:r>
      <w:r>
        <w:br/>
      </w:r>
      <w:r w:rsidR="533E4624">
        <w:rPr/>
        <w:t xml:space="preserve">You can say yes. </w:t>
      </w:r>
      <w:r w:rsidR="533E4624">
        <w:rPr/>
        <w:t>You're</w:t>
      </w:r>
      <w:r w:rsidR="533E4624">
        <w:rPr/>
        <w:t xml:space="preserve"> rambling on so.</w:t>
      </w:r>
    </w:p>
    <w:p w:rsidR="007373E4" w:rsidRDefault="005F4A95" w14:paraId="09778464" w14:textId="2DEBA792">
      <w:r w:rsidRPr="7055B42A" w:rsidR="533E4624">
        <w:rPr>
          <w:b w:val="1"/>
          <w:bCs w:val="1"/>
        </w:rPr>
        <w:t>[Interviewer]</w:t>
      </w:r>
      <w:r>
        <w:br/>
      </w:r>
      <w:r w:rsidR="533E4624">
        <w:rPr/>
        <w:t>46:03</w:t>
      </w:r>
      <w:r>
        <w:br/>
      </w:r>
      <w:r w:rsidR="533E4624">
        <w:rPr/>
        <w:t xml:space="preserve">No, </w:t>
      </w:r>
      <w:r w:rsidR="533E4624">
        <w:rPr/>
        <w:t>I</w:t>
      </w:r>
      <w:r w:rsidR="533E4624">
        <w:rPr/>
        <w:t xml:space="preserve"> </w:t>
      </w:r>
      <w:r w:rsidR="533E4624">
        <w:rPr/>
        <w:t>refuse</w:t>
      </w:r>
      <w:r w:rsidR="533E4624">
        <w:rPr/>
        <w:t>.</w:t>
      </w:r>
      <w:r w:rsidR="2DD7C6D3">
        <w:rPr/>
        <w:t xml:space="preserve"> </w:t>
      </w:r>
      <w:r w:rsidR="533E4624">
        <w:rPr/>
        <w:t xml:space="preserve">It's about you sharing your experience as much as anything </w:t>
      </w:r>
      <w:r w:rsidR="533E4624">
        <w:rPr/>
        <w:t>else</w:t>
      </w:r>
      <w:r w:rsidR="533E4624">
        <w:rPr/>
        <w:t xml:space="preserve"> so you know the questions are </w:t>
      </w:r>
      <w:r w:rsidR="533E4624">
        <w:rPr/>
        <w:t>irrelevant really</w:t>
      </w:r>
      <w:r w:rsidR="533E4624">
        <w:rPr/>
        <w:t>.</w:t>
      </w:r>
      <w:r w:rsidR="0F2A7836">
        <w:rPr/>
        <w:t xml:space="preserve"> </w:t>
      </w:r>
      <w:r w:rsidR="533E4624">
        <w:rPr/>
        <w:t xml:space="preserve">What advice would you give to someone </w:t>
      </w:r>
      <w:r w:rsidR="533E4624">
        <w:rPr/>
        <w:t>who's</w:t>
      </w:r>
      <w:r w:rsidR="533E4624">
        <w:rPr/>
        <w:t xml:space="preserve"> considering </w:t>
      </w:r>
      <w:r w:rsidR="7ABE648F">
        <w:rPr/>
        <w:t>serving</w:t>
      </w:r>
      <w:r w:rsidR="533E4624">
        <w:rPr/>
        <w:t xml:space="preserve"> in a rural context?</w:t>
      </w:r>
    </w:p>
    <w:p w:rsidR="007373E4" w:rsidP="7055B42A" w:rsidRDefault="005F4A95" w14:paraId="491E9E1C" w14:textId="1EBD14FF">
      <w:pPr>
        <w:pStyle w:val="Normal"/>
        <w:suppressLineNumbers w:val="0"/>
        <w:bidi w:val="0"/>
        <w:spacing w:before="0" w:beforeAutospacing="off" w:after="200" w:afterAutospacing="off" w:line="276" w:lineRule="auto"/>
        <w:ind w:left="0" w:right="0"/>
        <w:jc w:val="left"/>
      </w:pPr>
      <w:r w:rsidRPr="7055B42A" w:rsidR="533E4624">
        <w:rPr>
          <w:b w:val="1"/>
          <w:bCs w:val="1"/>
        </w:rPr>
        <w:t>[Participant]</w:t>
      </w:r>
      <w:r>
        <w:br/>
      </w:r>
      <w:r w:rsidR="533E4624">
        <w:rPr/>
        <w:t>46:24</w:t>
      </w:r>
      <w:r>
        <w:br/>
      </w:r>
      <w:r w:rsidR="533E4624">
        <w:rPr/>
        <w:t xml:space="preserve">Take your time. </w:t>
      </w:r>
      <w:r w:rsidR="533E4624">
        <w:rPr/>
        <w:t>Yeah</w:t>
      </w:r>
      <w:r w:rsidR="533E4624">
        <w:rPr/>
        <w:t xml:space="preserve">, people </w:t>
      </w:r>
      <w:r w:rsidR="533E4624">
        <w:rPr/>
        <w:t>don't</w:t>
      </w:r>
      <w:r w:rsidR="533E4624">
        <w:rPr/>
        <w:t xml:space="preserve"> like change.</w:t>
      </w:r>
      <w:r w:rsidR="7ABE648F">
        <w:rPr/>
        <w:t xml:space="preserve"> </w:t>
      </w:r>
      <w:r w:rsidR="2DD30E12">
        <w:rPr/>
        <w:t xml:space="preserve">They </w:t>
      </w:r>
      <w:r w:rsidR="533E4624">
        <w:rPr/>
        <w:t>have to trust you</w:t>
      </w:r>
      <w:r w:rsidR="7ABE648F">
        <w:rPr/>
        <w:t xml:space="preserve"> </w:t>
      </w:r>
      <w:r w:rsidR="24C472B0">
        <w:rPr/>
        <w:t xml:space="preserve">before you </w:t>
      </w:r>
      <w:r w:rsidR="20532B0A">
        <w:rPr/>
        <w:t>c</w:t>
      </w:r>
      <w:r w:rsidR="533E4624">
        <w:rPr/>
        <w:t>hange too much.</w:t>
      </w:r>
      <w:r w:rsidR="20532B0A">
        <w:rPr/>
        <w:t xml:space="preserve"> </w:t>
      </w:r>
      <w:r w:rsidR="533E4624">
        <w:rPr/>
        <w:t xml:space="preserve">Like </w:t>
      </w:r>
      <w:r w:rsidR="533E4624">
        <w:rPr/>
        <w:t xml:space="preserve">especially </w:t>
      </w:r>
      <w:r w:rsidR="25BE35E0">
        <w:rPr/>
        <w:t>in</w:t>
      </w:r>
      <w:r w:rsidR="25BE35E0">
        <w:rPr/>
        <w:t xml:space="preserve"> Lewis,</w:t>
      </w:r>
      <w:r w:rsidR="533E4624">
        <w:rPr/>
        <w:t xml:space="preserve"> things move slower. </w:t>
      </w:r>
      <w:r w:rsidR="533E4624">
        <w:rPr/>
        <w:t>It's</w:t>
      </w:r>
      <w:r w:rsidR="533E4624">
        <w:rPr/>
        <w:t xml:space="preserve"> a slower </w:t>
      </w:r>
      <w:r w:rsidR="1732BC60">
        <w:rPr/>
        <w:t>pace</w:t>
      </w:r>
      <w:r w:rsidR="533E4624">
        <w:rPr/>
        <w:t xml:space="preserve">. </w:t>
      </w:r>
      <w:r w:rsidR="533E4624">
        <w:rPr/>
        <w:t>You'll</w:t>
      </w:r>
      <w:r w:rsidR="533E4624">
        <w:rPr/>
        <w:t xml:space="preserve"> know that yourse</w:t>
      </w:r>
      <w:r w:rsidR="20532B0A">
        <w:rPr/>
        <w:t>l</w:t>
      </w:r>
      <w:r w:rsidR="533E4624">
        <w:rPr/>
        <w:t>f</w:t>
      </w:r>
      <w:r w:rsidR="20532B0A">
        <w:rPr/>
        <w:t xml:space="preserve">. </w:t>
      </w:r>
      <w:r w:rsidR="533E4624">
        <w:rPr/>
        <w:t xml:space="preserve">Everything is moving slower. </w:t>
      </w:r>
      <w:r w:rsidR="533E4624">
        <w:rPr/>
        <w:t>It's</w:t>
      </w:r>
      <w:r w:rsidR="533E4624">
        <w:rPr/>
        <w:t xml:space="preserve"> like </w:t>
      </w:r>
      <w:r w:rsidR="533E4624">
        <w:rPr/>
        <w:t>nobody's</w:t>
      </w:r>
      <w:r w:rsidR="533E4624">
        <w:rPr/>
        <w:t xml:space="preserve"> in a hurry. Not compared to Edinburgh</w:t>
      </w:r>
      <w:r w:rsidR="4EFA7197">
        <w:rPr/>
        <w:t>.</w:t>
      </w:r>
      <w:r w:rsidR="533E4624">
        <w:rPr/>
        <w:t xml:space="preserve"> </w:t>
      </w:r>
      <w:r w:rsidR="583626A8">
        <w:rPr/>
        <w:t>I</w:t>
      </w:r>
      <w:r w:rsidR="533E4624">
        <w:rPr/>
        <w:t>n Edinburgh when I was there</w:t>
      </w:r>
      <w:r w:rsidR="2D0BA56E">
        <w:rPr/>
        <w:t xml:space="preserve">, </w:t>
      </w:r>
      <w:r w:rsidR="2D0BA56E">
        <w:rPr/>
        <w:t>y</w:t>
      </w:r>
      <w:r w:rsidR="533E4624">
        <w:rPr/>
        <w:t>ou'll</w:t>
      </w:r>
      <w:r w:rsidR="533E4624">
        <w:rPr/>
        <w:t xml:space="preserve"> know that </w:t>
      </w:r>
      <w:r w:rsidR="533E4624">
        <w:rPr/>
        <w:t xml:space="preserve">yourself like </w:t>
      </w:r>
      <w:r w:rsidR="533E4624">
        <w:rPr/>
        <w:t>everybody's</w:t>
      </w:r>
      <w:r w:rsidR="533E4624">
        <w:rPr/>
        <w:t xml:space="preserve"> got tunnel vision. </w:t>
      </w:r>
      <w:r w:rsidR="533E4624">
        <w:rPr/>
        <w:t>They'll</w:t>
      </w:r>
      <w:r w:rsidR="533E4624">
        <w:rPr/>
        <w:t xml:space="preserve"> just barge past you. </w:t>
      </w:r>
      <w:r w:rsidR="533E4624">
        <w:rPr/>
        <w:t>They're</w:t>
      </w:r>
      <w:r w:rsidR="533E4624">
        <w:rPr/>
        <w:t xml:space="preserve"> all in their mission to do whatever </w:t>
      </w:r>
      <w:r w:rsidR="533E4624">
        <w:rPr/>
        <w:t>they're</w:t>
      </w:r>
      <w:r w:rsidR="533E4624">
        <w:rPr/>
        <w:t xml:space="preserve"> doing. But </w:t>
      </w:r>
      <w:r w:rsidR="0B4C5DA4">
        <w:rPr/>
        <w:t>on the island</w:t>
      </w:r>
      <w:r w:rsidR="533E4624">
        <w:rPr/>
        <w:t xml:space="preserve">, </w:t>
      </w:r>
      <w:r w:rsidR="3ED381E9">
        <w:rPr/>
        <w:t>in</w:t>
      </w:r>
      <w:r w:rsidR="533E4624">
        <w:rPr/>
        <w:t xml:space="preserve"> </w:t>
      </w:r>
      <w:r w:rsidR="533E4624">
        <w:rPr/>
        <w:t>rural areas</w:t>
      </w:r>
      <w:r w:rsidR="46902B92">
        <w:rPr/>
        <w:t xml:space="preserve">, </w:t>
      </w:r>
      <w:r w:rsidR="46902B92">
        <w:rPr/>
        <w:t>i</w:t>
      </w:r>
      <w:r w:rsidR="533E4624">
        <w:rPr/>
        <w:t>t's</w:t>
      </w:r>
      <w:r w:rsidR="533E4624">
        <w:rPr/>
        <w:t xml:space="preserve"> like, well, </w:t>
      </w:r>
      <w:r w:rsidR="533E4624">
        <w:rPr/>
        <w:t>let's</w:t>
      </w:r>
      <w:r w:rsidR="533E4624">
        <w:rPr/>
        <w:t xml:space="preserve"> </w:t>
      </w:r>
      <w:r w:rsidR="100E628C">
        <w:rPr/>
        <w:t>stop and have a</w:t>
      </w:r>
      <w:r w:rsidR="533E4624">
        <w:rPr/>
        <w:t xml:space="preserve"> yarn.</w:t>
      </w:r>
      <w:r w:rsidR="20532B0A">
        <w:rPr/>
        <w:t xml:space="preserve"> </w:t>
      </w:r>
      <w:r w:rsidR="533E4624">
        <w:rPr/>
        <w:t xml:space="preserve">People </w:t>
      </w:r>
      <w:r w:rsidR="533E4624">
        <w:rPr/>
        <w:t>don't</w:t>
      </w:r>
      <w:r w:rsidR="533E4624">
        <w:rPr/>
        <w:t xml:space="preserve"> like change.</w:t>
      </w:r>
      <w:r w:rsidR="20532B0A">
        <w:rPr/>
        <w:t xml:space="preserve"> </w:t>
      </w:r>
      <w:r w:rsidR="533E4624">
        <w:rPr/>
        <w:t>So</w:t>
      </w:r>
      <w:r w:rsidR="533E4624">
        <w:rPr/>
        <w:t xml:space="preserve"> if I </w:t>
      </w:r>
      <w:r w:rsidR="533E4624">
        <w:rPr/>
        <w:t>was</w:t>
      </w:r>
      <w:r w:rsidR="533E4624">
        <w:rPr/>
        <w:t xml:space="preserve"> to speak to a young guy starting</w:t>
      </w:r>
      <w:r w:rsidR="7D870CBF">
        <w:rPr/>
        <w:t>, t</w:t>
      </w:r>
      <w:r w:rsidR="533E4624">
        <w:rPr/>
        <w:t>ake your time</w:t>
      </w:r>
      <w:r w:rsidR="0EC98BE3">
        <w:rPr/>
        <w:t>, t</w:t>
      </w:r>
      <w:r w:rsidR="533E4624">
        <w:rPr/>
        <w:t>hat was the advice I was given</w:t>
      </w:r>
      <w:r w:rsidR="77AA78A8">
        <w:rPr/>
        <w:t xml:space="preserve"> e</w:t>
      </w:r>
      <w:r w:rsidR="533E4624">
        <w:rPr/>
        <w:t>ven as a minister.</w:t>
      </w:r>
      <w:r w:rsidR="20532B0A">
        <w:rPr/>
        <w:t xml:space="preserve"> </w:t>
      </w:r>
      <w:r w:rsidR="4ED0595A">
        <w:rPr/>
        <w:t xml:space="preserve">And </w:t>
      </w:r>
      <w:r w:rsidR="4ED0595A">
        <w:rPr/>
        <w:t>it’s</w:t>
      </w:r>
      <w:r w:rsidR="4ED0595A">
        <w:rPr/>
        <w:t xml:space="preserve"> the</w:t>
      </w:r>
      <w:r w:rsidR="533E4624">
        <w:rPr/>
        <w:t xml:space="preserve"> advice </w:t>
      </w:r>
      <w:r w:rsidR="533E4624">
        <w:rPr/>
        <w:t>I'm</w:t>
      </w:r>
      <w:r w:rsidR="533E4624">
        <w:rPr/>
        <w:t xml:space="preserve"> following here</w:t>
      </w:r>
      <w:r w:rsidR="187B3372">
        <w:rPr/>
        <w:t>.</w:t>
      </w:r>
      <w:r w:rsidR="533E4624">
        <w:rPr/>
        <w:t xml:space="preserve"> </w:t>
      </w:r>
      <w:r w:rsidR="3A478C89">
        <w:rPr/>
        <w:t>John Ross, h</w:t>
      </w:r>
      <w:r w:rsidR="533E4624">
        <w:rPr/>
        <w:t xml:space="preserve">e had been </w:t>
      </w:r>
      <w:r w:rsidR="533E4624">
        <w:rPr/>
        <w:t>in</w:t>
      </w:r>
      <w:r w:rsidR="533E4624">
        <w:rPr/>
        <w:t xml:space="preserve"> London</w:t>
      </w:r>
      <w:r w:rsidR="533E4624">
        <w:rPr/>
        <w:t xml:space="preserve"> City </w:t>
      </w:r>
      <w:r w:rsidR="28C0DFAF">
        <w:rPr/>
        <w:t>M</w:t>
      </w:r>
      <w:r w:rsidR="533E4624">
        <w:rPr/>
        <w:t xml:space="preserve">ission and loads of other places and he loves gardening. I remember we were doing the </w:t>
      </w:r>
      <w:r w:rsidR="7337C621">
        <w:rPr/>
        <w:t>C</w:t>
      </w:r>
      <w:r w:rsidR="533E4624">
        <w:rPr/>
        <w:t xml:space="preserve">hurch </w:t>
      </w:r>
      <w:r w:rsidR="0CAED853">
        <w:rPr/>
        <w:t>D</w:t>
      </w:r>
      <w:r w:rsidR="533E4624">
        <w:rPr/>
        <w:t xml:space="preserve">evelopment </w:t>
      </w:r>
      <w:r w:rsidR="21CCFAE7">
        <w:rPr/>
        <w:t>T</w:t>
      </w:r>
      <w:r w:rsidR="533E4624">
        <w:rPr/>
        <w:t>rack</w:t>
      </w:r>
      <w:r w:rsidR="533E4624">
        <w:rPr/>
        <w:t xml:space="preserve"> and he was on it one day.</w:t>
      </w:r>
      <w:r w:rsidR="20532B0A">
        <w:rPr/>
        <w:t xml:space="preserve"> </w:t>
      </w:r>
      <w:r w:rsidR="533E4624">
        <w:rPr/>
        <w:t xml:space="preserve">He had said </w:t>
      </w:r>
      <w:r w:rsidR="533E4624">
        <w:rPr/>
        <w:t>he'd</w:t>
      </w:r>
      <w:r w:rsidR="533E4624">
        <w:rPr/>
        <w:t xml:space="preserve"> lived in 15 different ma</w:t>
      </w:r>
      <w:r w:rsidR="54CF2E26">
        <w:rPr/>
        <w:t>nses</w:t>
      </w:r>
      <w:r w:rsidR="533E4624">
        <w:rPr/>
        <w:t xml:space="preserve"> throughout his ministry and every time they moved into a new </w:t>
      </w:r>
      <w:r w:rsidR="533E4624">
        <w:rPr/>
        <w:t>Mans</w:t>
      </w:r>
      <w:r w:rsidR="50702B6B">
        <w:rPr/>
        <w:t>e</w:t>
      </w:r>
      <w:r w:rsidR="533E4624">
        <w:rPr/>
        <w:t xml:space="preserve"> they left the garden for a year to see </w:t>
      </w:r>
      <w:r w:rsidR="533E4624">
        <w:rPr/>
        <w:t>what's</w:t>
      </w:r>
      <w:r w:rsidR="533E4624">
        <w:rPr/>
        <w:t xml:space="preserve"> growing and </w:t>
      </w:r>
      <w:r w:rsidR="533E4624">
        <w:rPr/>
        <w:t>what's</w:t>
      </w:r>
      <w:r w:rsidR="533E4624">
        <w:rPr/>
        <w:t xml:space="preserve"> need</w:t>
      </w:r>
      <w:r w:rsidR="506DC9FA">
        <w:rPr/>
        <w:t>ing pulled out</w:t>
      </w:r>
      <w:r w:rsidR="533E4624">
        <w:rPr/>
        <w:t>, and he applied it to every charge he was under or over.</w:t>
      </w:r>
      <w:r w:rsidR="20532B0A">
        <w:rPr/>
        <w:t xml:space="preserve"> </w:t>
      </w:r>
      <w:r w:rsidR="533E4624">
        <w:rPr/>
        <w:t>Like, leave it to grow and see what happens.</w:t>
      </w:r>
      <w:r w:rsidR="20532B0A">
        <w:rPr/>
        <w:t xml:space="preserve"> </w:t>
      </w:r>
      <w:r w:rsidR="533E4624">
        <w:rPr/>
        <w:t xml:space="preserve">See what works and see what </w:t>
      </w:r>
      <w:r w:rsidR="533E4624">
        <w:rPr/>
        <w:t>doesn't</w:t>
      </w:r>
      <w:r w:rsidR="533E4624">
        <w:rPr/>
        <w:t xml:space="preserve"> work.</w:t>
      </w:r>
      <w:r w:rsidR="20532B0A">
        <w:rPr/>
        <w:t xml:space="preserve"> </w:t>
      </w:r>
      <w:r w:rsidR="533E4624">
        <w:rPr/>
        <w:t>Yeah</w:t>
      </w:r>
      <w:r w:rsidR="533E4624">
        <w:rPr/>
        <w:t xml:space="preserve">. From there </w:t>
      </w:r>
      <w:r w:rsidR="533E4624">
        <w:rPr/>
        <w:t xml:space="preserve">you can </w:t>
      </w:r>
      <w:r w:rsidR="533E4624">
        <w:rPr/>
        <w:t xml:space="preserve">quickly </w:t>
      </w:r>
      <w:r w:rsidR="533E4624">
        <w:rPr/>
        <w:t>see well</w:t>
      </w:r>
      <w:r w:rsidR="533E4624">
        <w:rPr/>
        <w:t xml:space="preserve"> what needs to change </w:t>
      </w:r>
      <w:r w:rsidR="533E4624">
        <w:rPr/>
        <w:t>and what</w:t>
      </w:r>
      <w:r w:rsidR="533E4624">
        <w:rPr/>
        <w:t xml:space="preserve"> </w:t>
      </w:r>
      <w:r w:rsidR="533E4624">
        <w:rPr/>
        <w:t>what's</w:t>
      </w:r>
      <w:r w:rsidR="533E4624">
        <w:rPr/>
        <w:t xml:space="preserve"> not working properly or what needs a tweak.</w:t>
      </w:r>
      <w:r w:rsidR="2C506241">
        <w:rPr/>
        <w:t xml:space="preserve"> </w:t>
      </w:r>
      <w:r w:rsidR="533E4624">
        <w:rPr/>
        <w:t>Yeah</w:t>
      </w:r>
      <w:r w:rsidR="533E4624">
        <w:rPr/>
        <w:t>.</w:t>
      </w:r>
      <w:r w:rsidR="20532B0A">
        <w:rPr/>
        <w:t xml:space="preserve"> </w:t>
      </w:r>
      <w:r w:rsidR="533E4624">
        <w:rPr/>
        <w:t>To be gentle with people.</w:t>
      </w:r>
      <w:r w:rsidR="20532B0A">
        <w:rPr/>
        <w:t xml:space="preserve"> </w:t>
      </w:r>
      <w:r w:rsidR="533E4624">
        <w:rPr/>
        <w:t>People are fragile.</w:t>
      </w:r>
      <w:r w:rsidR="20532B0A">
        <w:rPr/>
        <w:t xml:space="preserve"> </w:t>
      </w:r>
      <w:r w:rsidR="533E4624">
        <w:rPr/>
        <w:t>So</w:t>
      </w:r>
      <w:r w:rsidR="533E4624">
        <w:rPr/>
        <w:t xml:space="preserve"> </w:t>
      </w:r>
      <w:r w:rsidR="533E4624">
        <w:rPr/>
        <w:t>yeah</w:t>
      </w:r>
      <w:r w:rsidR="533E4624">
        <w:rPr/>
        <w:t>.</w:t>
      </w:r>
      <w:r w:rsidR="20532B0A">
        <w:rPr/>
        <w:t xml:space="preserve"> </w:t>
      </w:r>
      <w:r w:rsidR="533E4624">
        <w:rPr/>
        <w:t>Gentle, be patient.</w:t>
      </w:r>
      <w:r w:rsidR="20532B0A">
        <w:rPr/>
        <w:t xml:space="preserve"> </w:t>
      </w:r>
      <w:r w:rsidR="533E4624">
        <w:rPr/>
        <w:t>Make it slow</w:t>
      </w:r>
      <w:r w:rsidR="1287CB02">
        <w:rPr/>
        <w:t xml:space="preserve">. </w:t>
      </w:r>
      <w:r w:rsidR="533E4624">
        <w:rPr/>
        <w:t>Five years.</w:t>
      </w:r>
      <w:r w:rsidR="20532B0A">
        <w:rPr/>
        <w:t xml:space="preserve"> </w:t>
      </w:r>
      <w:r w:rsidR="533E4624">
        <w:rPr/>
        <w:t>Yeah</w:t>
      </w:r>
      <w:r w:rsidR="533E4624">
        <w:rPr/>
        <w:t xml:space="preserve">. Before you know them properly. And then at the end of the day, </w:t>
      </w:r>
      <w:r w:rsidR="7E4BB9EA">
        <w:rPr/>
        <w:t xml:space="preserve">you’ll </w:t>
      </w:r>
      <w:r w:rsidR="533E4624">
        <w:rPr/>
        <w:t>still never know them properly.</w:t>
      </w:r>
      <w:r w:rsidR="20532B0A">
        <w:rPr/>
        <w:t xml:space="preserve"> </w:t>
      </w:r>
      <w:r w:rsidR="533E4624">
        <w:rPr/>
        <w:t>That's</w:t>
      </w:r>
      <w:r w:rsidR="533E4624">
        <w:rPr/>
        <w:t xml:space="preserve"> my take</w:t>
      </w:r>
      <w:r w:rsidR="58E074CE">
        <w:rPr/>
        <w:t>.</w:t>
      </w:r>
    </w:p>
    <w:p w:rsidR="007373E4" w:rsidRDefault="005F4A95" w14:paraId="36A47156" w14:textId="04AA1C42">
      <w:r w:rsidRPr="7055B42A" w:rsidR="533E4624">
        <w:rPr>
          <w:b w:val="1"/>
          <w:bCs w:val="1"/>
        </w:rPr>
        <w:t>[Interviewer]</w:t>
      </w:r>
      <w:r>
        <w:br/>
      </w:r>
      <w:r w:rsidR="533E4624">
        <w:rPr/>
        <w:t>48:42</w:t>
      </w:r>
      <w:r>
        <w:br/>
      </w:r>
      <w:r w:rsidR="62A0FD30">
        <w:rPr/>
        <w:t>How can t</w:t>
      </w:r>
      <w:r w:rsidR="533E4624">
        <w:rPr/>
        <w:t>he church can better recruit ministers to rural areas</w:t>
      </w:r>
      <w:r w:rsidR="37E57CD1">
        <w:rPr/>
        <w:t>?</w:t>
      </w:r>
    </w:p>
    <w:p w:rsidR="007373E4" w:rsidRDefault="005F4A95" w14:paraId="6CC55B9F" w14:textId="13739F00">
      <w:r w:rsidRPr="7055B42A" w:rsidR="533E4624">
        <w:rPr>
          <w:b w:val="1"/>
          <w:bCs w:val="1"/>
        </w:rPr>
        <w:t>[Participant]</w:t>
      </w:r>
      <w:r>
        <w:br/>
      </w:r>
      <w:r w:rsidR="533E4624">
        <w:rPr/>
        <w:t>48:49</w:t>
      </w:r>
      <w:r>
        <w:br/>
      </w:r>
      <w:r w:rsidR="533E4624">
        <w:rPr/>
        <w:t xml:space="preserve">I </w:t>
      </w:r>
      <w:r w:rsidR="533E4624">
        <w:rPr/>
        <w:t>don't</w:t>
      </w:r>
      <w:r w:rsidR="533E4624">
        <w:rPr/>
        <w:t xml:space="preserve"> like that question.</w:t>
      </w:r>
      <w:r w:rsidR="1420C8D2">
        <w:rPr/>
        <w:t xml:space="preserve"> </w:t>
      </w:r>
      <w:r w:rsidR="533E4624">
        <w:rPr/>
        <w:t>It's</w:t>
      </w:r>
      <w:r w:rsidR="533E4624">
        <w:rPr/>
        <w:t xml:space="preserve"> </w:t>
      </w:r>
      <w:r w:rsidR="1B98365F">
        <w:rPr/>
        <w:t>the Lord of the Harvest</w:t>
      </w:r>
      <w:r w:rsidR="533E4624">
        <w:rPr/>
        <w:t xml:space="preserve"> calls.</w:t>
      </w:r>
      <w:r w:rsidR="2CBE477C">
        <w:rPr/>
        <w:t xml:space="preserve"> </w:t>
      </w:r>
      <w:r w:rsidR="533E4624">
        <w:rPr/>
        <w:t>I know, I know, I understand the question and.</w:t>
      </w:r>
      <w:r w:rsidR="6BFD8AB3">
        <w:rPr/>
        <w:t xml:space="preserve"> </w:t>
      </w:r>
      <w:r w:rsidR="533E4624">
        <w:rPr/>
        <w:t xml:space="preserve">I </w:t>
      </w:r>
      <w:r w:rsidR="533E4624">
        <w:rPr/>
        <w:t>don't</w:t>
      </w:r>
      <w:r w:rsidR="533E4624">
        <w:rPr/>
        <w:t xml:space="preserve"> know.</w:t>
      </w:r>
      <w:r w:rsidR="4842AAC8">
        <w:rPr/>
        <w:t xml:space="preserve"> </w:t>
      </w:r>
      <w:r w:rsidR="533E4624">
        <w:rPr/>
        <w:t>The Lord will call people there like</w:t>
      </w:r>
      <w:r w:rsidR="7F4FB1F9">
        <w:rPr/>
        <w:t xml:space="preserve"> [redacted] l</w:t>
      </w:r>
      <w:r w:rsidR="533E4624">
        <w:rPr/>
        <w:t>eaving</w:t>
      </w:r>
      <w:r w:rsidR="51C70839">
        <w:rPr/>
        <w:t xml:space="preserve"> [redacted]</w:t>
      </w:r>
      <w:r w:rsidR="533E4624">
        <w:rPr/>
        <w:t xml:space="preserve"> I </w:t>
      </w:r>
      <w:r w:rsidR="533E4624">
        <w:rPr/>
        <w:t>don't</w:t>
      </w:r>
      <w:r w:rsidR="533E4624">
        <w:rPr/>
        <w:t xml:space="preserve"> know about it. </w:t>
      </w:r>
      <w:r w:rsidR="533E4624">
        <w:rPr/>
        <w:t>Don't</w:t>
      </w:r>
      <w:r w:rsidR="533E4624">
        <w:rPr/>
        <w:t xml:space="preserve"> worry about it at all. I </w:t>
      </w:r>
      <w:r w:rsidR="533E4624">
        <w:rPr/>
        <w:t>don't</w:t>
      </w:r>
      <w:r w:rsidR="533E4624">
        <w:rPr/>
        <w:t xml:space="preserve"> </w:t>
      </w:r>
      <w:r w:rsidR="533E4624">
        <w:rPr/>
        <w:t>worry</w:t>
      </w:r>
      <w:r w:rsidR="533E4624">
        <w:rPr/>
        <w:t xml:space="preserve"> that. </w:t>
      </w:r>
      <w:r w:rsidR="533E4624">
        <w:rPr/>
        <w:t>O</w:t>
      </w:r>
      <w:r w:rsidR="78DBEE0B">
        <w:rPr/>
        <w:t>’</w:t>
      </w:r>
      <w:r w:rsidR="533E4624">
        <w:rPr/>
        <w:t>h</w:t>
      </w:r>
      <w:r w:rsidR="533E4624">
        <w:rPr/>
        <w:t xml:space="preserve">, </w:t>
      </w:r>
      <w:r w:rsidR="533E4624">
        <w:rPr/>
        <w:t>they're</w:t>
      </w:r>
      <w:r w:rsidR="533E4624">
        <w:rPr/>
        <w:t xml:space="preserve"> not going to get a </w:t>
      </w:r>
      <w:r w:rsidR="533E4624">
        <w:rPr/>
        <w:t>minister</w:t>
      </w:r>
      <w:r w:rsidR="50AC7F11">
        <w:rPr/>
        <w:t>’</w:t>
      </w:r>
      <w:r w:rsidR="533E4624">
        <w:rPr/>
        <w:t xml:space="preserve"> </w:t>
      </w:r>
      <w:r w:rsidR="6C89A2E5">
        <w:rPr/>
        <w:t>,</w:t>
      </w:r>
      <w:r w:rsidR="6C89A2E5">
        <w:rPr/>
        <w:t xml:space="preserve"> </w:t>
      </w:r>
      <w:r w:rsidR="533E4624">
        <w:rPr/>
        <w:t>doesn't</w:t>
      </w:r>
      <w:r w:rsidR="533E4624">
        <w:rPr/>
        <w:t xml:space="preserve"> cross my mind. The Lord called me there. The Lord called me out of </w:t>
      </w:r>
      <w:r w:rsidR="533E4624">
        <w:rPr/>
        <w:t>there</w:t>
      </w:r>
      <w:r w:rsidR="533E4624">
        <w:rPr/>
        <w:t>. And it was as clear</w:t>
      </w:r>
      <w:r w:rsidR="271BA525">
        <w:rPr/>
        <w:t xml:space="preserve">...that </w:t>
      </w:r>
      <w:r w:rsidR="533E4624">
        <w:rPr/>
        <w:t xml:space="preserve">was the thing about leaving </w:t>
      </w:r>
      <w:r w:rsidR="519FA71A">
        <w:rPr/>
        <w:t xml:space="preserve">[redacted] </w:t>
      </w:r>
      <w:r w:rsidR="533E4624">
        <w:rPr/>
        <w:t xml:space="preserve">It had to be </w:t>
      </w:r>
      <w:r w:rsidR="533E4624">
        <w:rPr/>
        <w:t>a clea</w:t>
      </w:r>
      <w:r w:rsidR="0864B613">
        <w:rPr/>
        <w:t>r</w:t>
      </w:r>
      <w:r w:rsidR="533E4624">
        <w:rPr/>
        <w:t xml:space="preserve"> as it was good.</w:t>
      </w:r>
      <w:r w:rsidR="0E91DE56">
        <w:rPr/>
        <w:t xml:space="preserve"> </w:t>
      </w:r>
      <w:r w:rsidR="533E4624">
        <w:rPr/>
        <w:t xml:space="preserve">It seems </w:t>
      </w:r>
      <w:r w:rsidR="533E4624">
        <w:rPr/>
        <w:t>probably clearer</w:t>
      </w:r>
      <w:r w:rsidR="533E4624">
        <w:rPr/>
        <w:t>.</w:t>
      </w:r>
      <w:r w:rsidR="36ECD986">
        <w:rPr/>
        <w:t xml:space="preserve"> </w:t>
      </w:r>
      <w:r w:rsidR="533E4624">
        <w:rPr/>
        <w:t xml:space="preserve">I thought that would never happen. The 10 </w:t>
      </w:r>
      <w:r w:rsidR="533E4624">
        <w:rPr/>
        <w:t>year</w:t>
      </w:r>
      <w:r w:rsidR="533E4624">
        <w:rPr/>
        <w:t xml:space="preserve"> well the I </w:t>
      </w:r>
      <w:r w:rsidR="533E4624">
        <w:rPr/>
        <w:t>don't</w:t>
      </w:r>
      <w:r w:rsidR="533E4624">
        <w:rPr/>
        <w:t xml:space="preserve"> know, 10 years year that I was there, I thought it would never. I've never going to be told to leave here. </w:t>
      </w:r>
      <w:r w:rsidR="533E4624">
        <w:rPr/>
        <w:t>It'll</w:t>
      </w:r>
      <w:r w:rsidR="533E4624">
        <w:rPr/>
        <w:t xml:space="preserve"> never. The Lord will never speak to me the way he spoke the first time.</w:t>
      </w:r>
      <w:r w:rsidR="5BBF799B">
        <w:rPr/>
        <w:t xml:space="preserve"> </w:t>
      </w:r>
      <w:r w:rsidR="533E4624">
        <w:rPr/>
        <w:t>So</w:t>
      </w:r>
      <w:r w:rsidR="533E4624">
        <w:rPr/>
        <w:t xml:space="preserve"> recruiting, I </w:t>
      </w:r>
      <w:r w:rsidR="533E4624">
        <w:rPr/>
        <w:t>don't</w:t>
      </w:r>
      <w:r w:rsidR="533E4624">
        <w:rPr/>
        <w:t xml:space="preserve"> like the word recruiting, although I understand what </w:t>
      </w:r>
      <w:r w:rsidR="533E4624">
        <w:rPr/>
        <w:t>you're</w:t>
      </w:r>
      <w:r w:rsidR="533E4624">
        <w:rPr/>
        <w:t xml:space="preserve"> on about.</w:t>
      </w:r>
      <w:r w:rsidR="5937F506">
        <w:rPr/>
        <w:t xml:space="preserve"> </w:t>
      </w:r>
      <w:r w:rsidR="533E4624">
        <w:rPr/>
        <w:t>Best</w:t>
      </w:r>
      <w:r w:rsidR="533E4624">
        <w:rPr/>
        <w:t xml:space="preserve"> way to recruit is on our knees, I would say.</w:t>
      </w:r>
      <w:r w:rsidR="3ECD753B">
        <w:rPr/>
        <w:t xml:space="preserve"> </w:t>
      </w:r>
      <w:r w:rsidR="533E4624">
        <w:rPr/>
        <w:t>Yeah</w:t>
      </w:r>
      <w:r w:rsidR="533E4624">
        <w:rPr/>
        <w:t>, it is</w:t>
      </w:r>
      <w:r w:rsidR="77CB6EC4">
        <w:rPr/>
        <w:t>,</w:t>
      </w:r>
      <w:r w:rsidR="533E4624">
        <w:rPr/>
        <w:t xml:space="preserve"> </w:t>
      </w:r>
      <w:r w:rsidR="533E4624">
        <w:rPr/>
        <w:t>that's</w:t>
      </w:r>
      <w:r w:rsidR="533E4624">
        <w:rPr/>
        <w:t xml:space="preserve"> what</w:t>
      </w:r>
      <w:r w:rsidR="533E4624">
        <w:rPr/>
        <w:t xml:space="preserve"> </w:t>
      </w:r>
      <w:r w:rsidR="533E4624">
        <w:rPr/>
        <w:t>we're</w:t>
      </w:r>
      <w:r w:rsidR="533E4624">
        <w:rPr/>
        <w:t xml:space="preserve"> called to do. I mean the harvest is plentiful, the </w:t>
      </w:r>
      <w:r w:rsidR="533E4624">
        <w:rPr/>
        <w:t>labourers</w:t>
      </w:r>
      <w:r w:rsidR="533E4624">
        <w:rPr/>
        <w:t xml:space="preserve"> </w:t>
      </w:r>
      <w:r w:rsidR="4F870545">
        <w:rPr/>
        <w:t>are few</w:t>
      </w:r>
      <w:r w:rsidR="533E4624">
        <w:rPr/>
        <w:t xml:space="preserve">, Jesus tells us how to do it, pray to the Lord of the harvest. He sends out more </w:t>
      </w:r>
      <w:r w:rsidR="533E4624">
        <w:rPr/>
        <w:t>labour</w:t>
      </w:r>
      <w:r w:rsidR="00735E47">
        <w:rPr/>
        <w:t>ers</w:t>
      </w:r>
      <w:r w:rsidR="533E4624">
        <w:rPr/>
        <w:t xml:space="preserve"> into the harvest field. I mean, </w:t>
      </w:r>
      <w:r w:rsidR="076EEDC5">
        <w:rPr/>
        <w:t>H</w:t>
      </w:r>
      <w:r w:rsidR="533E4624">
        <w:rPr/>
        <w:t xml:space="preserve">e tells us what to </w:t>
      </w:r>
      <w:r w:rsidR="533E4624">
        <w:rPr/>
        <w:t>do</w:t>
      </w:r>
      <w:r w:rsidR="533E4624">
        <w:rPr/>
        <w:t xml:space="preserve"> so we </w:t>
      </w:r>
      <w:r w:rsidR="533E4624">
        <w:rPr/>
        <w:t>don't</w:t>
      </w:r>
      <w:r w:rsidR="533E4624">
        <w:rPr/>
        <w:t xml:space="preserve"> </w:t>
      </w:r>
      <w:r w:rsidR="533E4624">
        <w:rPr/>
        <w:t>come up with</w:t>
      </w:r>
      <w:r w:rsidR="533E4624">
        <w:rPr/>
        <w:t xml:space="preserve"> our own ideas about recruiting.</w:t>
      </w:r>
      <w:r w:rsidR="45EBFC9A">
        <w:rPr/>
        <w:t xml:space="preserve"> </w:t>
      </w:r>
      <w:r w:rsidR="533E4624">
        <w:rPr/>
        <w:t xml:space="preserve">Just praying for vacancies to be filled </w:t>
      </w:r>
      <w:r w:rsidR="706BE093">
        <w:rPr/>
        <w:t>and men</w:t>
      </w:r>
      <w:r w:rsidR="533E4624">
        <w:rPr/>
        <w:t xml:space="preserve"> to be called.</w:t>
      </w:r>
      <w:r w:rsidR="76665FAD">
        <w:rPr/>
        <w:t xml:space="preserve"> </w:t>
      </w:r>
      <w:r w:rsidR="4A6CCC89">
        <w:rPr/>
        <w:t>T</w:t>
      </w:r>
      <w:r w:rsidR="533E4624">
        <w:rPr/>
        <w:t>hat's</w:t>
      </w:r>
      <w:r w:rsidR="533E4624">
        <w:rPr/>
        <w:t xml:space="preserve"> my answer.</w:t>
      </w:r>
    </w:p>
    <w:p w:rsidR="007373E4" w:rsidRDefault="005F4A95" w14:paraId="6A58D925" w14:textId="4A2F2A03">
      <w:r w:rsidRPr="7055B42A" w:rsidR="533E4624">
        <w:rPr>
          <w:b w:val="1"/>
          <w:bCs w:val="1"/>
        </w:rPr>
        <w:t>[Interviewer]</w:t>
      </w:r>
      <w:r>
        <w:br/>
      </w:r>
      <w:r w:rsidR="533E4624">
        <w:rPr/>
        <w:t>50:38</w:t>
      </w:r>
      <w:r>
        <w:br/>
      </w:r>
      <w:r w:rsidR="46F2188C">
        <w:rPr/>
        <w:t>Can you</w:t>
      </w:r>
      <w:r w:rsidR="533E4624">
        <w:rPr/>
        <w:t xml:space="preserve"> compare the differences between serving in an urban </w:t>
      </w:r>
      <w:r w:rsidR="533E4624">
        <w:rPr/>
        <w:t>context.</w:t>
      </w:r>
      <w:r w:rsidR="533E4624">
        <w:rPr/>
        <w:t xml:space="preserve"> So rural just because a few of </w:t>
      </w:r>
      <w:r w:rsidR="533E4624">
        <w:rPr/>
        <w:t>who</w:t>
      </w:r>
      <w:r w:rsidR="533E4624">
        <w:rPr/>
        <w:t xml:space="preserve"> </w:t>
      </w:r>
      <w:r w:rsidR="533E4624">
        <w:rPr/>
        <w:t>I'm</w:t>
      </w:r>
      <w:r w:rsidR="533E4624">
        <w:rPr/>
        <w:t xml:space="preserve"> interviewing have done both.</w:t>
      </w:r>
      <w:r w:rsidR="393B17F7">
        <w:rPr/>
        <w:t xml:space="preserve"> </w:t>
      </w:r>
      <w:r w:rsidR="533E4624">
        <w:rPr/>
        <w:t>So</w:t>
      </w:r>
      <w:r w:rsidR="533E4624">
        <w:rPr/>
        <w:t xml:space="preserve"> would you have any input on that one? J</w:t>
      </w:r>
    </w:p>
    <w:p w:rsidR="007373E4" w:rsidRDefault="005F4A95" w14:paraId="2FD39718" w14:textId="162DFA3B">
      <w:r w:rsidRPr="7055B42A" w:rsidR="533E4624">
        <w:rPr>
          <w:b w:val="1"/>
          <w:bCs w:val="1"/>
        </w:rPr>
        <w:t>[Participant]</w:t>
      </w:r>
      <w:r>
        <w:br/>
      </w:r>
      <w:r w:rsidR="533E4624">
        <w:rPr/>
        <w:t>51:05</w:t>
      </w:r>
      <w:r>
        <w:br/>
      </w:r>
      <w:r w:rsidR="533E4624">
        <w:rPr/>
        <w:t>Church means more in an urban place</w:t>
      </w:r>
      <w:r w:rsidR="74EC55A0">
        <w:rPr/>
        <w:t xml:space="preserve"> than </w:t>
      </w:r>
      <w:r w:rsidR="533E4624">
        <w:rPr/>
        <w:t xml:space="preserve">it would </w:t>
      </w:r>
      <w:r w:rsidR="533E4624">
        <w:rPr/>
        <w:t>in</w:t>
      </w:r>
      <w:r w:rsidR="533E4624">
        <w:rPr/>
        <w:t xml:space="preserve"> a rural community.</w:t>
      </w:r>
      <w:r w:rsidR="62AAE980">
        <w:rPr/>
        <w:t xml:space="preserve"> </w:t>
      </w:r>
      <w:r w:rsidR="533E4624">
        <w:rPr/>
        <w:t>What I mean by that is that in an urban setting</w:t>
      </w:r>
      <w:r w:rsidR="1AA28B63">
        <w:rPr/>
        <w:t>,</w:t>
      </w:r>
      <w:r w:rsidR="533E4624">
        <w:rPr/>
        <w:t xml:space="preserve"> </w:t>
      </w:r>
      <w:r w:rsidR="533E4624">
        <w:rPr/>
        <w:t>which</w:t>
      </w:r>
      <w:r w:rsidR="533E4624">
        <w:rPr/>
        <w:t xml:space="preserve"> like</w:t>
      </w:r>
      <w:r w:rsidR="533E4624">
        <w:rPr/>
        <w:t xml:space="preserve"> I </w:t>
      </w:r>
      <w:r w:rsidR="533E4624">
        <w:rPr/>
        <w:t>say we were in</w:t>
      </w:r>
      <w:r w:rsidR="533E4624">
        <w:rPr/>
        <w:t xml:space="preserve">, we were in </w:t>
      </w:r>
      <w:r w:rsidR="711E5ECF">
        <w:rPr/>
        <w:t>[redacted]</w:t>
      </w:r>
      <w:r w:rsidR="533E4624">
        <w:rPr/>
        <w:t xml:space="preserve"> </w:t>
      </w:r>
      <w:r w:rsidR="533E4624">
        <w:rPr/>
        <w:t xml:space="preserve">for three years </w:t>
      </w:r>
      <w:r w:rsidR="533E4624">
        <w:rPr/>
        <w:t>worshipping</w:t>
      </w:r>
      <w:r w:rsidR="533E4624">
        <w:rPr/>
        <w:t xml:space="preserve"> there</w:t>
      </w:r>
      <w:r w:rsidR="1EB5AFA1">
        <w:rPr/>
        <w:t xml:space="preserve">. </w:t>
      </w:r>
      <w:r w:rsidR="533E4624">
        <w:rPr/>
        <w:t>Even here</w:t>
      </w:r>
      <w:r w:rsidR="533E4624">
        <w:rPr/>
        <w:t xml:space="preserve"> </w:t>
      </w:r>
      <w:r w:rsidR="533E4624">
        <w:rPr/>
        <w:t>i</w:t>
      </w:r>
      <w:r w:rsidR="533E4624">
        <w:rPr/>
        <w:t>t's</w:t>
      </w:r>
      <w:r w:rsidR="533E4624">
        <w:rPr/>
        <w:t xml:space="preserve"> </w:t>
      </w:r>
      <w:r w:rsidR="533E4624">
        <w:rPr/>
        <w:t xml:space="preserve">quite spread out, so you </w:t>
      </w:r>
      <w:r w:rsidR="533E4624">
        <w:rPr/>
        <w:t>d</w:t>
      </w:r>
      <w:r w:rsidR="533E4624">
        <w:rPr/>
        <w:t>on't</w:t>
      </w:r>
      <w:r w:rsidR="533E4624">
        <w:rPr/>
        <w:t xml:space="preserve"> </w:t>
      </w:r>
      <w:r w:rsidR="533E4624">
        <w:rPr/>
        <w:t xml:space="preserve">see these people during the week as much. </w:t>
      </w:r>
      <w:r w:rsidR="533E4624">
        <w:rPr/>
        <w:t>S</w:t>
      </w:r>
      <w:r w:rsidR="533E4624">
        <w:rPr/>
        <w:t>o</w:t>
      </w:r>
      <w:r w:rsidR="533E4624">
        <w:rPr/>
        <w:t xml:space="preserve"> </w:t>
      </w:r>
      <w:r w:rsidR="533E4624">
        <w:rPr/>
        <w:t xml:space="preserve">like in </w:t>
      </w:r>
      <w:r w:rsidR="0A17DD31">
        <w:rPr/>
        <w:t>[redacted]</w:t>
      </w:r>
      <w:r w:rsidR="533E4624">
        <w:rPr/>
        <w:t>,</w:t>
      </w:r>
      <w:r w:rsidR="533E4624">
        <w:rPr/>
        <w:t xml:space="preserve"> I mean quite a majority of them are either related to each other</w:t>
      </w:r>
      <w:r w:rsidR="42D54E6C">
        <w:rPr/>
        <w:t xml:space="preserve"> so</w:t>
      </w:r>
      <w:r w:rsidR="533E4624">
        <w:rPr/>
        <w:t xml:space="preserve"> they see </w:t>
      </w:r>
      <w:r w:rsidR="533E4624">
        <w:rPr/>
        <w:t>each other during the week or they see each other at the shop or I mean there's only one shop, they'd see each other for school, they'd see each other at school events like Sports Day or whatever it was, they'd all go to the same school, the same shop</w:t>
      </w:r>
      <w:r w:rsidR="213558A3">
        <w:rPr/>
        <w:t>, s</w:t>
      </w:r>
      <w:r w:rsidR="533E4624">
        <w:rPr/>
        <w:t>ame ch</w:t>
      </w:r>
      <w:r w:rsidR="0D97076D">
        <w:rPr/>
        <w:t>urch</w:t>
      </w:r>
      <w:r w:rsidR="533E4624">
        <w:rPr/>
        <w:t xml:space="preserve"> the same village. </w:t>
      </w:r>
      <w:r w:rsidR="533E4624">
        <w:rPr/>
        <w:t>T</w:t>
      </w:r>
      <w:r w:rsidR="533E4624">
        <w:rPr/>
        <w:t>hey'd</w:t>
      </w:r>
      <w:r w:rsidR="533E4624">
        <w:rPr/>
        <w:t xml:space="preserve"> </w:t>
      </w:r>
      <w:r w:rsidR="533E4624">
        <w:rPr/>
        <w:t xml:space="preserve">be at the same event, so </w:t>
      </w:r>
      <w:r w:rsidR="533E4624">
        <w:rPr/>
        <w:t>t</w:t>
      </w:r>
      <w:r w:rsidR="533E4624">
        <w:rPr/>
        <w:t>hey'd</w:t>
      </w:r>
      <w:r w:rsidR="533E4624">
        <w:rPr/>
        <w:t xml:space="preserve"> </w:t>
      </w:r>
      <w:r w:rsidR="7E1D93FF">
        <w:rPr/>
        <w:t>see</w:t>
      </w:r>
      <w:r w:rsidR="533E4624">
        <w:rPr/>
        <w:t xml:space="preserve"> each other out with church. So church </w:t>
      </w:r>
      <w:r w:rsidR="533E4624">
        <w:rPr/>
        <w:t>i</w:t>
      </w:r>
      <w:r w:rsidR="533E4624">
        <w:rPr/>
        <w:t>sn't</w:t>
      </w:r>
      <w:r w:rsidR="533E4624">
        <w:rPr/>
        <w:t xml:space="preserve"> </w:t>
      </w:r>
      <w:r w:rsidR="533E4624">
        <w:rPr/>
        <w:t>a key meeting place for a rural community</w:t>
      </w:r>
      <w:r w:rsidR="64EEF6E8">
        <w:rPr/>
        <w:t xml:space="preserve">. </w:t>
      </w:r>
      <w:r w:rsidR="533E4624">
        <w:rPr/>
        <w:t>But in an urban setting, so say, like Greyfriars</w:t>
      </w:r>
      <w:r w:rsidR="56ECF396">
        <w:rPr/>
        <w:t>,</w:t>
      </w:r>
      <w:r w:rsidR="533E4624">
        <w:rPr/>
        <w:t xml:space="preserve"> </w:t>
      </w:r>
      <w:r w:rsidR="533E4624">
        <w:rPr/>
        <w:t xml:space="preserve">these people </w:t>
      </w:r>
      <w:r w:rsidR="533E4624">
        <w:rPr/>
        <w:t>d</w:t>
      </w:r>
      <w:r w:rsidR="533E4624">
        <w:rPr/>
        <w:t>on't</w:t>
      </w:r>
      <w:r w:rsidR="533E4624">
        <w:rPr/>
        <w:t xml:space="preserve"> </w:t>
      </w:r>
      <w:r w:rsidR="533E4624">
        <w:rPr/>
        <w:t xml:space="preserve">see each other during the week as much because </w:t>
      </w:r>
      <w:r w:rsidR="533E4624">
        <w:rPr/>
        <w:t>t</w:t>
      </w:r>
      <w:r w:rsidR="533E4624">
        <w:rPr/>
        <w:t>hey're all</w:t>
      </w:r>
      <w:r w:rsidR="533E4624">
        <w:rPr/>
        <w:t xml:space="preserve"> </w:t>
      </w:r>
      <w:r w:rsidR="533E4624">
        <w:rPr/>
        <w:t>a</w:t>
      </w:r>
      <w:r w:rsidR="533E4624">
        <w:rPr/>
        <w:t>ll</w:t>
      </w:r>
      <w:r w:rsidR="533E4624">
        <w:rPr/>
        <w:t xml:space="preserve"> </w:t>
      </w:r>
      <w:r w:rsidR="533E4624">
        <w:rPr/>
        <w:t xml:space="preserve">over the city. Same with Edinburgh. </w:t>
      </w:r>
      <w:r w:rsidR="533E4624">
        <w:rPr/>
        <w:t>Y</w:t>
      </w:r>
      <w:r w:rsidR="533E4624">
        <w:rPr/>
        <w:t>ou're</w:t>
      </w:r>
      <w:r w:rsidR="533E4624">
        <w:rPr/>
        <w:t xml:space="preserve"> </w:t>
      </w:r>
      <w:r w:rsidR="533E4624">
        <w:rPr/>
        <w:t>all over the city and then church</w:t>
      </w:r>
      <w:r w:rsidR="0C0364A3">
        <w:rPr/>
        <w:t xml:space="preserve"> is </w:t>
      </w:r>
      <w:r w:rsidR="0C0364A3">
        <w:rPr/>
        <w:t>p</w:t>
      </w:r>
      <w:r w:rsidR="533E4624">
        <w:rPr/>
        <w:t>art</w:t>
      </w:r>
      <w:r w:rsidR="533E4624">
        <w:rPr/>
        <w:t xml:space="preserve"> the highlight of the week as </w:t>
      </w:r>
      <w:r w:rsidR="533E4624">
        <w:rPr/>
        <w:t>y</w:t>
      </w:r>
      <w:r w:rsidR="533E4624">
        <w:rPr/>
        <w:t>ou're</w:t>
      </w:r>
      <w:r w:rsidR="533E4624">
        <w:rPr/>
        <w:t xml:space="preserve"> </w:t>
      </w:r>
      <w:r w:rsidR="533E4624">
        <w:rPr/>
        <w:t>coming together</w:t>
      </w:r>
      <w:r w:rsidR="67452704">
        <w:rPr/>
        <w:t xml:space="preserve">. </w:t>
      </w:r>
      <w:r w:rsidR="533E4624">
        <w:rPr/>
        <w:t xml:space="preserve">And you </w:t>
      </w:r>
      <w:r w:rsidR="533E4624">
        <w:rPr/>
        <w:t>h</w:t>
      </w:r>
      <w:r w:rsidR="533E4624">
        <w:rPr/>
        <w:t>aven't</w:t>
      </w:r>
      <w:r w:rsidR="533E4624">
        <w:rPr/>
        <w:t xml:space="preserve"> </w:t>
      </w:r>
      <w:r w:rsidR="533E4624">
        <w:rPr/>
        <w:t xml:space="preserve">seen these people all week, so </w:t>
      </w:r>
      <w:r w:rsidR="533E4624">
        <w:rPr/>
        <w:t>y</w:t>
      </w:r>
      <w:r w:rsidR="533E4624">
        <w:rPr/>
        <w:t>ou're</w:t>
      </w:r>
      <w:r w:rsidR="533E4624">
        <w:rPr/>
        <w:t xml:space="preserve"> </w:t>
      </w:r>
      <w:r w:rsidR="533E4624">
        <w:rPr/>
        <w:t>asking them, how was your week?</w:t>
      </w:r>
      <w:r w:rsidR="0E8EC45A">
        <w:rPr/>
        <w:t xml:space="preserve"> </w:t>
      </w:r>
      <w:r w:rsidR="533E4624">
        <w:rPr/>
        <w:t xml:space="preserve">And </w:t>
      </w:r>
      <w:r w:rsidR="533E4624">
        <w:rPr/>
        <w:t>s</w:t>
      </w:r>
      <w:r w:rsidR="533E4624">
        <w:rPr/>
        <w:t>o</w:t>
      </w:r>
      <w:r w:rsidR="533E4624">
        <w:rPr/>
        <w:t xml:space="preserve"> </w:t>
      </w:r>
      <w:r w:rsidR="533E4624">
        <w:rPr/>
        <w:t xml:space="preserve">I would say </w:t>
      </w:r>
      <w:r w:rsidR="533E4624">
        <w:rPr/>
        <w:t>t</w:t>
      </w:r>
      <w:r w:rsidR="533E4624">
        <w:rPr/>
        <w:t>hat's</w:t>
      </w:r>
      <w:r w:rsidR="533E4624">
        <w:rPr/>
        <w:t xml:space="preserve"> </w:t>
      </w:r>
      <w:r w:rsidR="533E4624">
        <w:rPr/>
        <w:t xml:space="preserve">a key thing. </w:t>
      </w:r>
      <w:r w:rsidR="533E4624">
        <w:rPr/>
        <w:t>S</w:t>
      </w:r>
      <w:r w:rsidR="533E4624">
        <w:rPr/>
        <w:t>o</w:t>
      </w:r>
      <w:r w:rsidR="533E4624">
        <w:rPr/>
        <w:t xml:space="preserve"> </w:t>
      </w:r>
      <w:r w:rsidR="533E4624">
        <w:rPr/>
        <w:t xml:space="preserve">fellowship is so important. </w:t>
      </w:r>
      <w:r w:rsidR="533E4624">
        <w:rPr/>
        <w:t>T</w:t>
      </w:r>
      <w:r w:rsidR="533E4624">
        <w:rPr/>
        <w:t>hat's</w:t>
      </w:r>
      <w:r w:rsidR="533E4624">
        <w:rPr/>
        <w:t xml:space="preserve"> </w:t>
      </w:r>
      <w:r w:rsidR="533E4624">
        <w:rPr/>
        <w:t xml:space="preserve">not to say fellowship, </w:t>
      </w:r>
      <w:r w:rsidR="533E4624">
        <w:rPr/>
        <w:t>i</w:t>
      </w:r>
      <w:r w:rsidR="533E4624">
        <w:rPr/>
        <w:t>t's</w:t>
      </w:r>
      <w:r w:rsidR="533E4624">
        <w:rPr/>
        <w:t xml:space="preserve"> </w:t>
      </w:r>
      <w:r w:rsidR="533E4624">
        <w:rPr/>
        <w:t xml:space="preserve">not </w:t>
      </w:r>
      <w:r w:rsidR="533E4624">
        <w:rPr/>
        <w:t>i</w:t>
      </w:r>
      <w:r w:rsidR="533E4624">
        <w:rPr/>
        <w:t>mportant</w:t>
      </w:r>
      <w:r w:rsidR="533E4624">
        <w:rPr/>
        <w:t xml:space="preserve"> </w:t>
      </w:r>
      <w:r w:rsidR="533E4624">
        <w:rPr/>
        <w:t>rural setting, but like meeting people and spending time with them on Sunday</w:t>
      </w:r>
      <w:r w:rsidR="06FD4048">
        <w:rPr/>
        <w:t xml:space="preserve"> i</w:t>
      </w:r>
      <w:r w:rsidR="533E4624">
        <w:rPr/>
        <w:t>s more important.</w:t>
      </w:r>
      <w:r w:rsidR="5CF0B3B6">
        <w:rPr/>
        <w:t xml:space="preserve"> </w:t>
      </w:r>
      <w:r w:rsidR="5CF0B3B6">
        <w:rPr/>
        <w:t>Maybe I’m</w:t>
      </w:r>
      <w:r w:rsidR="5CF0B3B6">
        <w:rPr/>
        <w:t xml:space="preserve"> wrong in saying that.  </w:t>
      </w:r>
      <w:r w:rsidR="5CF0B3B6">
        <w:rPr/>
        <w:t>No</w:t>
      </w:r>
      <w:r w:rsidR="5CF0B3B6">
        <w:rPr/>
        <w:t xml:space="preserve"> but </w:t>
      </w:r>
      <w:r w:rsidR="533E4624">
        <w:rPr/>
        <w:t xml:space="preserve">I do. I do think that, </w:t>
      </w:r>
      <w:r w:rsidR="533E4624">
        <w:rPr/>
        <w:t>yeah</w:t>
      </w:r>
      <w:r w:rsidR="533E4624">
        <w:rPr/>
        <w:t>.</w:t>
      </w:r>
      <w:r>
        <w:br/>
      </w:r>
      <w:r w:rsidR="533E4624">
        <w:rPr/>
        <w:t xml:space="preserve">It was like, </w:t>
      </w:r>
      <w:r w:rsidR="533E4624">
        <w:rPr/>
        <w:t>so we</w:t>
      </w:r>
      <w:r w:rsidR="533E4624">
        <w:rPr/>
        <w:t xml:space="preserve"> would invite people for </w:t>
      </w:r>
      <w:r w:rsidR="533E4624">
        <w:rPr/>
        <w:t>lunch</w:t>
      </w:r>
      <w:r w:rsidR="533E4624">
        <w:rPr/>
        <w:t xml:space="preserve"> and they were like, </w:t>
      </w:r>
      <w:r w:rsidR="7570A6DF">
        <w:rPr/>
        <w:t>‘</w:t>
      </w:r>
      <w:r w:rsidR="533E4624">
        <w:rPr/>
        <w:t>no</w:t>
      </w:r>
      <w:r w:rsidR="1F18ECA4">
        <w:rPr/>
        <w:t>’</w:t>
      </w:r>
      <w:r w:rsidR="533E4624">
        <w:rPr/>
        <w:t>.</w:t>
      </w:r>
      <w:r w:rsidR="6FED5B78">
        <w:rPr/>
        <w:t xml:space="preserve"> They</w:t>
      </w:r>
      <w:r w:rsidR="533E4624">
        <w:rPr/>
        <w:t xml:space="preserve"> </w:t>
      </w:r>
      <w:r w:rsidR="6AC0A723">
        <w:rPr/>
        <w:t>were</w:t>
      </w:r>
      <w:r w:rsidR="7637F454">
        <w:rPr/>
        <w:t xml:space="preserve"> </w:t>
      </w:r>
      <w:r w:rsidR="533E4624">
        <w:rPr/>
        <w:t xml:space="preserve">like </w:t>
      </w:r>
      <w:r w:rsidR="0535B360">
        <w:rPr/>
        <w:t>‘</w:t>
      </w:r>
      <w:r w:rsidR="533E4624">
        <w:rPr/>
        <w:t>why?</w:t>
      </w:r>
      <w:r w:rsidR="10CFC271">
        <w:rPr/>
        <w:t xml:space="preserve">’ </w:t>
      </w:r>
      <w:r w:rsidR="533E4624">
        <w:rPr/>
        <w:t xml:space="preserve">I </w:t>
      </w:r>
      <w:r w:rsidR="5810F8E5">
        <w:rPr/>
        <w:t>was like ‘</w:t>
      </w:r>
      <w:r w:rsidR="533E4624">
        <w:rPr/>
        <w:t xml:space="preserve">just </w:t>
      </w:r>
      <w:r w:rsidR="7AE5ECE4">
        <w:rPr/>
        <w:t xml:space="preserve">to </w:t>
      </w:r>
      <w:r w:rsidR="533E4624">
        <w:rPr/>
        <w:t>spend time with you.</w:t>
      </w:r>
      <w:r w:rsidR="3920A08B">
        <w:rPr/>
        <w:t>’ ‘</w:t>
      </w:r>
      <w:r w:rsidR="533E4624">
        <w:rPr/>
        <w:t>Oh well, I like my Sundays</w:t>
      </w:r>
      <w:r w:rsidR="533E4624">
        <w:rPr/>
        <w:t>.</w:t>
      </w:r>
      <w:r w:rsidR="34CCF94B">
        <w:rPr/>
        <w:t>’</w:t>
      </w:r>
      <w:r w:rsidR="41C4E80B">
        <w:rPr/>
        <w:t>.</w:t>
      </w:r>
      <w:r w:rsidR="41C4E80B">
        <w:rPr/>
        <w:t xml:space="preserve">  </w:t>
      </w:r>
      <w:r w:rsidR="41C4E80B">
        <w:rPr/>
        <w:t>Maybe they</w:t>
      </w:r>
      <w:r w:rsidR="41C4E80B">
        <w:rPr/>
        <w:t xml:space="preserve"> just </w:t>
      </w:r>
      <w:r w:rsidR="41C4E80B">
        <w:rPr/>
        <w:t>didn’t</w:t>
      </w:r>
      <w:r w:rsidR="41C4E80B">
        <w:rPr/>
        <w:t xml:space="preserve"> like me and that was it, OK, </w:t>
      </w:r>
      <w:r w:rsidR="41C4E80B">
        <w:rPr/>
        <w:t>I’ve</w:t>
      </w:r>
      <w:r w:rsidR="41C4E80B">
        <w:rPr/>
        <w:t xml:space="preserve"> said enough</w:t>
      </w:r>
      <w:r w:rsidR="7016057E">
        <w:rPr/>
        <w:t xml:space="preserve"> about that one</w:t>
      </w:r>
      <w:r>
        <w:br/>
      </w:r>
    </w:p>
    <w:p w:rsidR="007373E4" w:rsidRDefault="005F4A95" w14:paraId="544E85C1" w14:textId="186AA71D">
      <w:r w:rsidRPr="7055B42A" w:rsidR="533E4624">
        <w:rPr>
          <w:b w:val="1"/>
          <w:bCs w:val="1"/>
        </w:rPr>
        <w:t>[Interviewer]</w:t>
      </w:r>
      <w:r>
        <w:br/>
      </w:r>
      <w:r w:rsidR="533E4624">
        <w:rPr/>
        <w:t>53:19</w:t>
      </w:r>
      <w:r>
        <w:br/>
      </w:r>
      <w:r w:rsidR="533E4624">
        <w:rPr/>
        <w:t>But OK</w:t>
      </w:r>
      <w:r w:rsidR="58B3D54E">
        <w:rPr/>
        <w:t xml:space="preserve">. </w:t>
      </w:r>
      <w:r w:rsidR="533E4624">
        <w:rPr/>
        <w:t>So there's just a couple more.</w:t>
      </w:r>
    </w:p>
    <w:p w:rsidR="007373E4" w:rsidRDefault="005F4A95" w14:paraId="48510DE1" w14:textId="76E02F52">
      <w:r w:rsidRPr="7055B42A" w:rsidR="533E4624">
        <w:rPr>
          <w:b w:val="1"/>
          <w:bCs w:val="1"/>
        </w:rPr>
        <w:t>[Interviewer]</w:t>
      </w:r>
      <w:r>
        <w:br/>
      </w:r>
      <w:r w:rsidR="533E4624">
        <w:rPr/>
        <w:t>53:26</w:t>
      </w:r>
      <w:r>
        <w:br/>
      </w:r>
      <w:r w:rsidR="533E4624">
        <w:rPr/>
        <w:t xml:space="preserve">How significant </w:t>
      </w:r>
      <w:r w:rsidR="533E4624">
        <w:rPr/>
        <w:t>was is</w:t>
      </w:r>
      <w:r w:rsidR="533E4624">
        <w:rPr/>
        <w:t xml:space="preserve"> the role</w:t>
      </w:r>
      <w:r w:rsidR="533E4624">
        <w:rPr/>
        <w:t xml:space="preserve"> </w:t>
      </w:r>
      <w:r w:rsidR="533E4624">
        <w:rPr/>
        <w:t xml:space="preserve">of </w:t>
      </w:r>
      <w:r w:rsidR="533E4624">
        <w:rPr/>
        <w:t>pr</w:t>
      </w:r>
      <w:r w:rsidR="533E4624">
        <w:rPr/>
        <w:t>e</w:t>
      </w:r>
      <w:r w:rsidR="533E4624">
        <w:rPr/>
        <w:t>sbytery</w:t>
      </w:r>
      <w:r w:rsidR="533E4624">
        <w:rPr/>
        <w:t xml:space="preserve"> in terms of equipping and supporting you on location?</w:t>
      </w:r>
    </w:p>
    <w:p w:rsidR="007373E4" w:rsidRDefault="005F4A95" w14:paraId="5964123D" w14:textId="28BD846B">
      <w:r w:rsidRPr="7055B42A" w:rsidR="533E4624">
        <w:rPr>
          <w:b w:val="1"/>
          <w:bCs w:val="1"/>
        </w:rPr>
        <w:t>[Participant]</w:t>
      </w:r>
      <w:r>
        <w:br/>
      </w:r>
      <w:r w:rsidR="533E4624">
        <w:rPr/>
        <w:t>53:59</w:t>
      </w:r>
      <w:r>
        <w:br/>
      </w:r>
      <w:r w:rsidR="533E4624">
        <w:rPr/>
        <w:t>R</w:t>
      </w:r>
      <w:r w:rsidR="24321BF2">
        <w:rPr/>
        <w:t>o</w:t>
      </w:r>
      <w:r w:rsidR="533E4624">
        <w:rPr/>
        <w:t xml:space="preserve">le of </w:t>
      </w:r>
      <w:r w:rsidR="533E4624">
        <w:rPr/>
        <w:t>presbytery</w:t>
      </w:r>
      <w:r w:rsidR="533E4624">
        <w:rPr/>
        <w:t>.</w:t>
      </w:r>
      <w:r w:rsidR="2927C02C">
        <w:rPr/>
        <w:t xml:space="preserve"> </w:t>
      </w:r>
      <w:r w:rsidR="533E4624">
        <w:rPr/>
        <w:t xml:space="preserve">Presbyterian is so key. I mean, </w:t>
      </w:r>
      <w:r w:rsidR="533E4624">
        <w:rPr/>
        <w:t>it's</w:t>
      </w:r>
      <w:r w:rsidR="533E4624">
        <w:rPr/>
        <w:t xml:space="preserve"> biblical. </w:t>
      </w:r>
      <w:r w:rsidR="533E4624">
        <w:rPr/>
        <w:t>First and foremost</w:t>
      </w:r>
      <w:r w:rsidR="533E4624">
        <w:rPr/>
        <w:t xml:space="preserve">. I think </w:t>
      </w:r>
      <w:r w:rsidR="533E4624">
        <w:rPr/>
        <w:t>it's</w:t>
      </w:r>
      <w:r w:rsidR="533E4624">
        <w:rPr/>
        <w:t xml:space="preserve"> biblical</w:t>
      </w:r>
      <w:r w:rsidR="71A72F2C">
        <w:rPr/>
        <w:t xml:space="preserve">, but </w:t>
      </w:r>
      <w:r w:rsidR="71A72F2C">
        <w:rPr/>
        <w:t>e</w:t>
      </w:r>
      <w:r w:rsidR="533E4624">
        <w:rPr/>
        <w:t>ven practically</w:t>
      </w:r>
      <w:r w:rsidR="533E4624">
        <w:rPr/>
        <w:t xml:space="preserve">, </w:t>
      </w:r>
      <w:r w:rsidR="533E4624">
        <w:rPr/>
        <w:t>it's</w:t>
      </w:r>
      <w:r w:rsidR="533E4624">
        <w:rPr/>
        <w:t xml:space="preserve"> so good. </w:t>
      </w:r>
      <w:r w:rsidR="533E4624">
        <w:rPr/>
        <w:t>So</w:t>
      </w:r>
      <w:r w:rsidR="533E4624">
        <w:rPr/>
        <w:t xml:space="preserve"> like when I went to </w:t>
      </w:r>
      <w:r w:rsidR="3156DA94">
        <w:rPr/>
        <w:t>[redacted]</w:t>
      </w:r>
      <w:r w:rsidR="159F3A52">
        <w:rPr/>
        <w:t xml:space="preserve"> [redacted]</w:t>
      </w:r>
      <w:r w:rsidR="533E4624">
        <w:rPr/>
        <w:t xml:space="preserve"> was in </w:t>
      </w:r>
      <w:r w:rsidR="328793FC">
        <w:rPr/>
        <w:t>[redacted]</w:t>
      </w:r>
      <w:r w:rsidR="2F56576F">
        <w:rPr/>
        <w:t xml:space="preserve"> </w:t>
      </w:r>
      <w:r w:rsidR="533E4624">
        <w:rPr/>
        <w:t>So</w:t>
      </w:r>
      <w:r w:rsidR="533E4624">
        <w:rPr/>
        <w:t xml:space="preserve"> I mean, you could do pulpits swaps if </w:t>
      </w:r>
      <w:r w:rsidR="533E4624">
        <w:rPr/>
        <w:t>you've</w:t>
      </w:r>
      <w:r w:rsidR="533E4624">
        <w:rPr/>
        <w:t xml:space="preserve"> had a crazy week, like a couple of couple of funerals and just </w:t>
      </w:r>
      <w:r w:rsidR="533E4624">
        <w:rPr/>
        <w:t>didn't</w:t>
      </w:r>
      <w:r w:rsidR="533E4624">
        <w:rPr/>
        <w:t xml:space="preserve"> have time to get Sunday night finished</w:t>
      </w:r>
      <w:r w:rsidR="09ED1FAB">
        <w:rPr/>
        <w:t xml:space="preserve"> </w:t>
      </w:r>
      <w:r w:rsidR="533E4624">
        <w:rPr/>
        <w:t xml:space="preserve">I would message </w:t>
      </w:r>
      <w:r w:rsidR="47DF1D89">
        <w:rPr/>
        <w:t>[redacted]</w:t>
      </w:r>
      <w:r w:rsidR="533E4624">
        <w:rPr/>
        <w:t xml:space="preserve">. Obviously, </w:t>
      </w:r>
      <w:r w:rsidR="0C6D5DDA">
        <w:rPr/>
        <w:t>[redacted]</w:t>
      </w:r>
      <w:r w:rsidR="533E4624">
        <w:rPr/>
        <w:t xml:space="preserve"> had finished his that week </w:t>
      </w:r>
      <w:r w:rsidR="664ABC53">
        <w:rPr/>
        <w:t>Sermons</w:t>
      </w:r>
      <w:r w:rsidR="7904E4B1">
        <w:rPr/>
        <w:t xml:space="preserve"> </w:t>
      </w:r>
      <w:r w:rsidR="533E4624">
        <w:rPr/>
        <w:t>and</w:t>
      </w:r>
      <w:r w:rsidR="533E4624">
        <w:rPr/>
        <w:t xml:space="preserve"> the </w:t>
      </w:r>
      <w:r w:rsidR="189363D3">
        <w:rPr/>
        <w:t>Sermons</w:t>
      </w:r>
      <w:r w:rsidR="04CC7F6F">
        <w:rPr/>
        <w:t xml:space="preserve"> </w:t>
      </w:r>
      <w:r w:rsidR="533E4624">
        <w:rPr/>
        <w:t xml:space="preserve">of the following weeks. Just </w:t>
      </w:r>
      <w:r w:rsidR="533E4624">
        <w:rPr/>
        <w:t>that's</w:t>
      </w:r>
      <w:r w:rsidR="533E4624">
        <w:rPr/>
        <w:t xml:space="preserve"> </w:t>
      </w:r>
      <w:r w:rsidR="0E26DEC8">
        <w:rPr/>
        <w:t>[redacted]</w:t>
      </w:r>
      <w:r w:rsidR="533E4624">
        <w:rPr/>
        <w:t xml:space="preserve">. As I said, </w:t>
      </w:r>
      <w:r w:rsidR="34539246">
        <w:rPr/>
        <w:t>[redacted]</w:t>
      </w:r>
      <w:r w:rsidR="533E4624">
        <w:rPr/>
        <w:t xml:space="preserve">, right, I need </w:t>
      </w:r>
      <w:r w:rsidR="3A5A9FD7">
        <w:rPr/>
        <w:t>a pulpit swap.</w:t>
      </w:r>
      <w:r w:rsidR="533E4624">
        <w:rPr/>
        <w:t xml:space="preserve"> No bother. </w:t>
      </w:r>
      <w:r w:rsidR="533E4624">
        <w:rPr/>
        <w:t>So</w:t>
      </w:r>
      <w:r w:rsidR="533E4624">
        <w:rPr/>
        <w:t xml:space="preserve"> we do a pulpit swap Sunday night. </w:t>
      </w:r>
      <w:r w:rsidR="533E4624">
        <w:rPr/>
        <w:t>So</w:t>
      </w:r>
      <w:r w:rsidR="533E4624">
        <w:rPr/>
        <w:t xml:space="preserve"> things </w:t>
      </w:r>
      <w:r w:rsidR="533E4624">
        <w:rPr/>
        <w:t>like</w:t>
      </w:r>
      <w:r w:rsidR="533E4624">
        <w:rPr/>
        <w:t xml:space="preserve"> that. Like I was off last year</w:t>
      </w:r>
      <w:r w:rsidR="4852EAEB">
        <w:rPr/>
        <w:t xml:space="preserve">, </w:t>
      </w:r>
      <w:r w:rsidR="4852EAEB">
        <w:rPr/>
        <w:t>a</w:t>
      </w:r>
      <w:r w:rsidR="533E4624">
        <w:rPr/>
        <w:t>ctually</w:t>
      </w:r>
      <w:r w:rsidR="533E4624">
        <w:rPr/>
        <w:t xml:space="preserve"> have been unwell and things I get. </w:t>
      </w:r>
      <w:r w:rsidR="533E4624">
        <w:rPr/>
        <w:t>So</w:t>
      </w:r>
      <w:r w:rsidR="533E4624">
        <w:rPr/>
        <w:t xml:space="preserve"> I </w:t>
      </w:r>
      <w:r w:rsidR="533E4624">
        <w:rPr/>
        <w:t>had taken</w:t>
      </w:r>
      <w:r w:rsidR="533E4624">
        <w:rPr/>
        <w:t xml:space="preserve"> time off</w:t>
      </w:r>
      <w:r w:rsidR="379C7726">
        <w:rPr/>
        <w:t xml:space="preserve"> a</w:t>
      </w:r>
      <w:r w:rsidR="533E4624">
        <w:rPr/>
        <w:t xml:space="preserve">nd they all </w:t>
      </w:r>
      <w:r w:rsidR="533E4624">
        <w:rPr/>
        <w:t>helped out</w:t>
      </w:r>
      <w:r w:rsidR="533E4624">
        <w:rPr/>
        <w:t xml:space="preserve"> doing supply</w:t>
      </w:r>
      <w:r w:rsidR="68C459BD">
        <w:rPr/>
        <w:t xml:space="preserve"> a</w:t>
      </w:r>
      <w:r w:rsidR="533E4624">
        <w:rPr/>
        <w:t>nd even</w:t>
      </w:r>
      <w:r w:rsidR="533E4624">
        <w:rPr/>
        <w:t xml:space="preserve"> coming home after being hospital, I did li</w:t>
      </w:r>
      <w:r w:rsidR="5A80538A">
        <w:rPr/>
        <w:t>ght d</w:t>
      </w:r>
      <w:r w:rsidR="533E4624">
        <w:rPr/>
        <w:t xml:space="preserve">uties as well as you could say in the sense that I would preach one </w:t>
      </w:r>
      <w:r w:rsidR="533E4624">
        <w:rPr/>
        <w:t xml:space="preserve">end in </w:t>
      </w:r>
      <w:r w:rsidR="057110D8">
        <w:rPr/>
        <w:t xml:space="preserve">[redacted] </w:t>
      </w:r>
      <w:r w:rsidR="533E4624">
        <w:rPr/>
        <w:t xml:space="preserve">and </w:t>
      </w:r>
      <w:r w:rsidR="533E4624">
        <w:rPr/>
        <w:t xml:space="preserve">then the other end. I would do a pulpit swap with somebody in the </w:t>
      </w:r>
      <w:r w:rsidR="18E73BB2">
        <w:rPr/>
        <w:t>Presbytry</w:t>
      </w:r>
      <w:r w:rsidR="533E4624">
        <w:rPr/>
        <w:t xml:space="preserve">. </w:t>
      </w:r>
      <w:r w:rsidR="533E4624">
        <w:rPr/>
        <w:t>So</w:t>
      </w:r>
      <w:r w:rsidR="533E4624">
        <w:rPr/>
        <w:t xml:space="preserve"> one weekend I went to </w:t>
      </w:r>
      <w:r w:rsidR="6D8179FC">
        <w:rPr/>
        <w:t>[redacted]</w:t>
      </w:r>
      <w:r w:rsidR="533E4624">
        <w:rPr/>
        <w:t xml:space="preserve">. One weekend I went </w:t>
      </w:r>
      <w:r w:rsidR="533E4624">
        <w:rPr/>
        <w:t xml:space="preserve">to </w:t>
      </w:r>
      <w:r w:rsidR="489D9DEC">
        <w:rPr/>
        <w:t>[redacted]</w:t>
      </w:r>
      <w:r w:rsidR="533E4624">
        <w:rPr/>
        <w:t xml:space="preserve"> </w:t>
      </w:r>
      <w:r w:rsidR="533E4624">
        <w:rPr/>
        <w:t>another weekend I went to</w:t>
      </w:r>
      <w:r w:rsidR="44E44FF8">
        <w:rPr/>
        <w:t xml:space="preserve"> [redacted</w:t>
      </w:r>
      <w:r w:rsidR="44E44FF8">
        <w:rPr/>
        <w:t>]</w:t>
      </w:r>
      <w:r w:rsidR="44E44FF8">
        <w:rPr/>
        <w:t xml:space="preserve"> So </w:t>
      </w:r>
      <w:r w:rsidR="44E44FF8">
        <w:rPr/>
        <w:t>Presbytry</w:t>
      </w:r>
      <w:r w:rsidR="44E44FF8">
        <w:rPr/>
        <w:t xml:space="preserve"> is</w:t>
      </w:r>
      <w:r w:rsidR="533E4624">
        <w:rPr/>
        <w:t xml:space="preserve"> </w:t>
      </w:r>
      <w:r w:rsidR="533E4624">
        <w:rPr/>
        <w:t>huge</w:t>
      </w:r>
      <w:r w:rsidR="533E4624">
        <w:rPr/>
        <w:t xml:space="preserve"> </w:t>
      </w:r>
      <w:r w:rsidR="0C7981BD">
        <w:rPr/>
        <w:t>you’re</w:t>
      </w:r>
      <w:r w:rsidR="533E4624">
        <w:rPr/>
        <w:t xml:space="preserve"> </w:t>
      </w:r>
      <w:r w:rsidR="533E4624">
        <w:rPr/>
        <w:t xml:space="preserve">there to support one another. You </w:t>
      </w:r>
      <w:r w:rsidR="533E4624">
        <w:rPr/>
        <w:t>don't</w:t>
      </w:r>
      <w:r w:rsidR="533E4624">
        <w:rPr/>
        <w:t xml:space="preserve"> see one another as often as I would have liked. </w:t>
      </w:r>
      <w:r w:rsidR="533E4624">
        <w:rPr/>
        <w:t>That's</w:t>
      </w:r>
      <w:r w:rsidR="533E4624">
        <w:rPr/>
        <w:t xml:space="preserve"> </w:t>
      </w:r>
      <w:r w:rsidR="533E4624">
        <w:rPr/>
        <w:t xml:space="preserve">why </w:t>
      </w:r>
      <w:r w:rsidR="664D599D">
        <w:rPr/>
        <w:t>,</w:t>
      </w:r>
      <w:r w:rsidR="664D599D">
        <w:rPr/>
        <w:t xml:space="preserve"> </w:t>
      </w:r>
      <w:r w:rsidR="533E4624">
        <w:rPr/>
        <w:t xml:space="preserve">like </w:t>
      </w:r>
      <w:r w:rsidR="26204989">
        <w:rPr/>
        <w:t>Presbytery</w:t>
      </w:r>
      <w:r w:rsidR="533E4624">
        <w:rPr/>
        <w:t xml:space="preserve"> </w:t>
      </w:r>
      <w:r w:rsidR="533E4624">
        <w:rPr/>
        <w:t>lunch</w:t>
      </w:r>
      <w:r w:rsidR="1FFA321A">
        <w:rPr/>
        <w:t xml:space="preserve">, </w:t>
      </w:r>
      <w:r w:rsidR="533E4624">
        <w:rPr/>
        <w:t xml:space="preserve"> that</w:t>
      </w:r>
      <w:r w:rsidR="533E4624">
        <w:rPr/>
        <w:t xml:space="preserve"> was something I introduced</w:t>
      </w:r>
      <w:r w:rsidR="5974B211">
        <w:rPr/>
        <w:t xml:space="preserve">, a </w:t>
      </w:r>
      <w:r w:rsidR="5974B211">
        <w:rPr/>
        <w:t>Presbetry</w:t>
      </w:r>
      <w:r w:rsidR="533E4624">
        <w:rPr/>
        <w:t xml:space="preserve"> lunch</w:t>
      </w:r>
      <w:r w:rsidR="5DD15B04">
        <w:rPr/>
        <w:t>.</w:t>
      </w:r>
      <w:r w:rsidR="533E4624">
        <w:rPr/>
        <w:t xml:space="preserve"> </w:t>
      </w:r>
      <w:r w:rsidR="21FD6F33">
        <w:rPr/>
        <w:t>A</w:t>
      </w:r>
      <w:r w:rsidR="533E4624">
        <w:rPr/>
        <w:t xml:space="preserve">fter </w:t>
      </w:r>
      <w:r w:rsidR="62FA215E">
        <w:rPr/>
        <w:t xml:space="preserve">every </w:t>
      </w:r>
      <w:r w:rsidR="62FA215E">
        <w:rPr/>
        <w:t>Presbetry</w:t>
      </w:r>
      <w:r w:rsidR="533E4624">
        <w:rPr/>
        <w:t xml:space="preserve"> meeting, we could have soup and sandwiches </w:t>
      </w:r>
      <w:r w:rsidR="533E4624">
        <w:rPr/>
        <w:t>together</w:t>
      </w:r>
      <w:r w:rsidR="310A962E">
        <w:rPr/>
        <w:t xml:space="preserve">. </w:t>
      </w:r>
      <w:r w:rsidR="533E4624">
        <w:rPr/>
        <w:t>Just to catch up</w:t>
      </w:r>
      <w:r w:rsidR="44BC492A">
        <w:rPr/>
        <w:t xml:space="preserve">. </w:t>
      </w:r>
      <w:r w:rsidR="533E4624">
        <w:rPr/>
        <w:t xml:space="preserve">And there's a couple of times </w:t>
      </w:r>
      <w:r w:rsidR="533E4624">
        <w:rPr/>
        <w:t>I'd</w:t>
      </w:r>
      <w:r w:rsidR="533E4624">
        <w:rPr/>
        <w:t xml:space="preserve"> </w:t>
      </w:r>
      <w:r w:rsidR="533E4624">
        <w:rPr/>
        <w:t>organised</w:t>
      </w:r>
      <w:r w:rsidR="533E4624">
        <w:rPr/>
        <w:t xml:space="preserve"> a meal</w:t>
      </w:r>
      <w:r w:rsidR="333211EA">
        <w:rPr/>
        <w:t xml:space="preserve">. </w:t>
      </w:r>
      <w:r w:rsidR="533E4624">
        <w:rPr/>
        <w:t>It's</w:t>
      </w:r>
      <w:r w:rsidR="533E4624">
        <w:rPr/>
        <w:t xml:space="preserve"> good, good to have food together. </w:t>
      </w:r>
      <w:r w:rsidR="533E4624">
        <w:rPr/>
        <w:t>Yeah</w:t>
      </w:r>
      <w:r w:rsidR="533E4624">
        <w:rPr/>
        <w:t xml:space="preserve">, </w:t>
      </w:r>
      <w:r w:rsidR="533E4624">
        <w:rPr/>
        <w:t>that's</w:t>
      </w:r>
      <w:r w:rsidR="533E4624">
        <w:rPr/>
        <w:t xml:space="preserve"> </w:t>
      </w:r>
      <w:r w:rsidR="533E4624">
        <w:rPr/>
        <w:t xml:space="preserve">where Jesus always </w:t>
      </w:r>
      <w:r w:rsidR="1715CDC1">
        <w:rPr/>
        <w:t>h</w:t>
      </w:r>
      <w:r w:rsidR="533E4624">
        <w:rPr/>
        <w:t>ad</w:t>
      </w:r>
      <w:r w:rsidR="533E4624">
        <w:rPr/>
        <w:t xml:space="preserve"> fellowship. It was always around </w:t>
      </w:r>
      <w:r w:rsidR="533E4624">
        <w:rPr/>
        <w:t>food</w:t>
      </w:r>
      <w:r w:rsidR="533E4624">
        <w:rPr/>
        <w:t xml:space="preserve">. </w:t>
      </w:r>
      <w:r w:rsidR="533E4624">
        <w:rPr/>
        <w:t>So</w:t>
      </w:r>
      <w:r w:rsidR="533E4624">
        <w:rPr/>
        <w:t xml:space="preserve"> </w:t>
      </w:r>
      <w:r w:rsidR="533E4624">
        <w:rPr/>
        <w:t>it's</w:t>
      </w:r>
      <w:r w:rsidR="533E4624">
        <w:rPr/>
        <w:t xml:space="preserve"> just so important, which I think </w:t>
      </w:r>
      <w:r w:rsidR="533E4624">
        <w:rPr/>
        <w:t>they've</w:t>
      </w:r>
      <w:r w:rsidR="15102A8B">
        <w:rPr/>
        <w:t xml:space="preserve"> </w:t>
      </w:r>
      <w:r w:rsidR="533E4624">
        <w:rPr/>
        <w:t xml:space="preserve">taken on a bit more because now they do. They would do like </w:t>
      </w:r>
      <w:r w:rsidR="533E4624">
        <w:rPr/>
        <w:t>a dinner</w:t>
      </w:r>
      <w:r w:rsidR="533E4624">
        <w:rPr/>
        <w:t xml:space="preserve"> and then they would </w:t>
      </w:r>
      <w:r w:rsidR="533E4624">
        <w:rPr/>
        <w:t>do</w:t>
      </w:r>
      <w:r w:rsidR="533E4624">
        <w:rPr/>
        <w:t>. What do you call these things?</w:t>
      </w:r>
      <w:r w:rsidR="3116C112">
        <w:rPr/>
        <w:t xml:space="preserve"> </w:t>
      </w:r>
      <w:r w:rsidR="533E4624">
        <w:rPr/>
        <w:t>CPD</w:t>
      </w:r>
      <w:r w:rsidR="533E4624">
        <w:rPr/>
        <w:t xml:space="preserve"> </w:t>
      </w:r>
      <w:r w:rsidR="533E4624">
        <w:rPr/>
        <w:t>that's</w:t>
      </w:r>
      <w:r w:rsidR="533E4624">
        <w:rPr/>
        <w:t xml:space="preserve"> what it is, isn't it? </w:t>
      </w:r>
      <w:r w:rsidR="533E4624">
        <w:rPr/>
        <w:t>So</w:t>
      </w:r>
      <w:r w:rsidR="533E4624">
        <w:rPr/>
        <w:t xml:space="preserve"> do you like </w:t>
      </w:r>
      <w:r w:rsidR="533E4624">
        <w:rPr/>
        <w:t>CPD,</w:t>
      </w:r>
      <w:r w:rsidR="533E4624">
        <w:rPr/>
        <w:t xml:space="preserve"> sessions? These things you </w:t>
      </w:r>
      <w:r w:rsidR="3BB84F03">
        <w:rPr/>
        <w:t>hate</w:t>
      </w:r>
      <w:r w:rsidR="52A231BA">
        <w:rPr/>
        <w:t xml:space="preserve">. </w:t>
      </w:r>
      <w:r w:rsidR="533E4624">
        <w:rPr/>
        <w:t xml:space="preserve">So </w:t>
      </w:r>
      <w:r w:rsidR="533E4624">
        <w:rPr/>
        <w:t>that's</w:t>
      </w:r>
      <w:r w:rsidR="533E4624">
        <w:rPr/>
        <w:t xml:space="preserve"> good. </w:t>
      </w:r>
      <w:r w:rsidR="2D423663">
        <w:rPr/>
        <w:t>Presbytry</w:t>
      </w:r>
      <w:r w:rsidR="533E4624">
        <w:rPr/>
        <w:t xml:space="preserve"> is good. </w:t>
      </w:r>
      <w:r w:rsidR="533E4624">
        <w:rPr/>
        <w:t>It's</w:t>
      </w:r>
      <w:r w:rsidR="533E4624">
        <w:rPr/>
        <w:t xml:space="preserve"> a good laugh. It used to be. I always found that when I first </w:t>
      </w:r>
      <w:r w:rsidR="533E4624">
        <w:rPr/>
        <w:t>went</w:t>
      </w:r>
      <w:r w:rsidR="533E4624">
        <w:rPr/>
        <w:t xml:space="preserve"> was very stiff</w:t>
      </w:r>
      <w:r w:rsidR="05B2A055">
        <w:rPr/>
        <w:t xml:space="preserve">. </w:t>
      </w:r>
      <w:r w:rsidR="533E4624">
        <w:rPr/>
        <w:t xml:space="preserve">But I think when you just have a laugh with guys, say, come </w:t>
      </w:r>
      <w:r w:rsidR="533E4624">
        <w:rPr/>
        <w:t>on,</w:t>
      </w:r>
      <w:r w:rsidR="533E4624">
        <w:rPr/>
        <w:t xml:space="preserve"> we </w:t>
      </w:r>
      <w:r w:rsidR="533E4624">
        <w:rPr/>
        <w:t>don't</w:t>
      </w:r>
      <w:r w:rsidR="533E4624">
        <w:rPr/>
        <w:t xml:space="preserve"> need to address each other. As </w:t>
      </w:r>
      <w:r w:rsidR="533E4624">
        <w:rPr/>
        <w:t>Mr</w:t>
      </w:r>
      <w:r w:rsidR="533E4624">
        <w:rPr/>
        <w:t xml:space="preserve"> </w:t>
      </w:r>
      <w:r w:rsidR="533E4624">
        <w:rPr/>
        <w:t>Mr</w:t>
      </w:r>
      <w:r w:rsidR="533E4624">
        <w:rPr/>
        <w:t xml:space="preserve"> Mr</w:t>
      </w:r>
      <w:r w:rsidR="373679F6">
        <w:rPr/>
        <w:t xml:space="preserve">. </w:t>
      </w:r>
      <w:r w:rsidR="373679F6">
        <w:rPr/>
        <w:t>We’re</w:t>
      </w:r>
      <w:r w:rsidR="373679F6">
        <w:rPr/>
        <w:t xml:space="preserve"> not </w:t>
      </w:r>
      <w:r w:rsidR="533E4624">
        <w:rPr/>
        <w:t>M</w:t>
      </w:r>
      <w:r w:rsidR="2D77A5D0">
        <w:rPr/>
        <w:t>r</w:t>
      </w:r>
      <w:r w:rsidR="2D77A5D0">
        <w:rPr/>
        <w:t xml:space="preserve"> Men</w:t>
      </w:r>
      <w:r w:rsidR="533E4624">
        <w:rPr/>
        <w:t xml:space="preserve"> </w:t>
      </w:r>
      <w:r w:rsidR="533E4624">
        <w:rPr/>
        <w:t>we'll</w:t>
      </w:r>
      <w:r w:rsidR="533E4624">
        <w:rPr/>
        <w:t xml:space="preserve"> just </w:t>
      </w:r>
      <w:r w:rsidR="533E4624">
        <w:rPr/>
        <w:t>we're</w:t>
      </w:r>
      <w:r w:rsidR="533E4624">
        <w:rPr/>
        <w:t xml:space="preserve"> brothers in the Lord.</w:t>
      </w:r>
      <w:r w:rsidR="42736191">
        <w:rPr/>
        <w:t xml:space="preserve"> </w:t>
      </w:r>
      <w:r w:rsidR="533E4624">
        <w:rPr/>
        <w:t>Sorry.</w:t>
      </w:r>
    </w:p>
    <w:p w:rsidR="007373E4" w:rsidRDefault="005F4A95" w14:paraId="79F7EFAF" w14:textId="4A3FFB29">
      <w:r w:rsidRPr="7055B42A" w:rsidR="533E4624">
        <w:rPr>
          <w:b w:val="1"/>
          <w:bCs w:val="1"/>
        </w:rPr>
        <w:t>[Interviewer]</w:t>
      </w:r>
      <w:r>
        <w:br/>
      </w:r>
      <w:r w:rsidR="533E4624">
        <w:rPr/>
        <w:t>57:08</w:t>
      </w:r>
      <w:r>
        <w:br/>
      </w:r>
      <w:r w:rsidR="533E4624">
        <w:rPr/>
        <w:t xml:space="preserve">And is there anything that I </w:t>
      </w:r>
      <w:r w:rsidR="533E4624">
        <w:rPr/>
        <w:t>haven't</w:t>
      </w:r>
      <w:r w:rsidR="533E4624">
        <w:rPr/>
        <w:t xml:space="preserve"> asked you that you feel like </w:t>
      </w:r>
      <w:r w:rsidR="533E4624">
        <w:rPr/>
        <w:t>it's</w:t>
      </w:r>
      <w:r w:rsidR="533E4624">
        <w:rPr/>
        <w:t xml:space="preserve"> been quite a significant part of your experience that you </w:t>
      </w:r>
      <w:r w:rsidR="533E4624">
        <w:rPr/>
        <w:t>kind of want</w:t>
      </w:r>
      <w:r w:rsidR="533E4624">
        <w:rPr/>
        <w:t xml:space="preserve"> to pass on or just in terms of the joys, the challenges, the advice?</w:t>
      </w:r>
      <w:r w:rsidR="0E664167">
        <w:rPr/>
        <w:t xml:space="preserve"> </w:t>
      </w:r>
      <w:r w:rsidR="533E4624">
        <w:rPr/>
        <w:t>The way forward.</w:t>
      </w:r>
    </w:p>
    <w:p w:rsidR="007373E4" w:rsidRDefault="005F4A95" w14:paraId="6E2CC874" w14:textId="213F25E9">
      <w:r w:rsidRPr="7055B42A" w:rsidR="533E4624">
        <w:rPr>
          <w:b w:val="1"/>
          <w:bCs w:val="1"/>
        </w:rPr>
        <w:t>[Participant]</w:t>
      </w:r>
      <w:r>
        <w:br/>
      </w:r>
      <w:r w:rsidR="533E4624">
        <w:rPr/>
        <w:t>57:31</w:t>
      </w:r>
      <w:r>
        <w:br/>
      </w:r>
      <w:r w:rsidR="533E4624">
        <w:rPr/>
        <w:t>I think rural ministry is hard.</w:t>
      </w:r>
      <w:r w:rsidR="170A74ED">
        <w:rPr/>
        <w:t xml:space="preserve"> </w:t>
      </w:r>
      <w:r w:rsidR="533E4624">
        <w:rPr/>
        <w:t>It's</w:t>
      </w:r>
      <w:r w:rsidR="533E4624">
        <w:rPr/>
        <w:t xml:space="preserve"> </w:t>
      </w:r>
      <w:r w:rsidR="533E4624">
        <w:rPr/>
        <w:t>probably getting</w:t>
      </w:r>
      <w:r w:rsidR="533E4624">
        <w:rPr/>
        <w:t xml:space="preserve"> harder</w:t>
      </w:r>
      <w:r w:rsidR="533E4624">
        <w:rPr/>
        <w:t>, maybe, and</w:t>
      </w:r>
      <w:r w:rsidR="533E4624">
        <w:rPr/>
        <w:t xml:space="preserve"> as people move into cities.</w:t>
      </w:r>
      <w:r w:rsidR="09C33D06">
        <w:rPr/>
        <w:t xml:space="preserve"> </w:t>
      </w:r>
      <w:r w:rsidR="533E4624">
        <w:rPr/>
        <w:t>So, like, people die off.</w:t>
      </w:r>
      <w:r w:rsidR="1C99E65B">
        <w:rPr/>
        <w:t xml:space="preserve"> </w:t>
      </w:r>
      <w:r w:rsidR="533E4624">
        <w:rPr/>
        <w:t xml:space="preserve">Not, which is life. And </w:t>
      </w:r>
      <w:r w:rsidR="533E4624">
        <w:rPr/>
        <w:t>so</w:t>
      </w:r>
      <w:r w:rsidR="533E4624">
        <w:rPr/>
        <w:t xml:space="preserve"> our families </w:t>
      </w:r>
      <w:r w:rsidR="533E4624">
        <w:rPr/>
        <w:t>aren't</w:t>
      </w:r>
      <w:r w:rsidR="533E4624">
        <w:rPr/>
        <w:t xml:space="preserve"> really moving into rural areas as much.</w:t>
      </w:r>
      <w:r w:rsidR="539870A3">
        <w:rPr/>
        <w:t xml:space="preserve"> </w:t>
      </w:r>
      <w:r w:rsidR="533E4624">
        <w:rPr/>
        <w:t xml:space="preserve">They all gravitate towards the town or </w:t>
      </w:r>
      <w:r w:rsidR="533E4624">
        <w:rPr/>
        <w:t>cities</w:t>
      </w:r>
      <w:r w:rsidR="533E4624">
        <w:rPr/>
        <w:t xml:space="preserve"> and like you find out with even</w:t>
      </w:r>
      <w:r w:rsidR="3F187FF7">
        <w:rPr/>
        <w:t>, [redacted], l</w:t>
      </w:r>
      <w:r w:rsidR="533E4624">
        <w:rPr/>
        <w:t>ike in the 10 years I was there</w:t>
      </w:r>
      <w:r w:rsidR="1E64DD68">
        <w:rPr/>
        <w:t xml:space="preserve"> t</w:t>
      </w:r>
      <w:r w:rsidR="533E4624">
        <w:rPr/>
        <w:t xml:space="preserve">hey </w:t>
      </w:r>
      <w:r w:rsidR="533E4624">
        <w:rPr/>
        <w:t>built</w:t>
      </w:r>
      <w:r w:rsidR="52DB77A9">
        <w:rPr/>
        <w:t xml:space="preserve">. </w:t>
      </w:r>
      <w:r w:rsidR="533E4624">
        <w:rPr/>
        <w:t xml:space="preserve">I suppose </w:t>
      </w:r>
      <w:r w:rsidR="533E4624">
        <w:rPr/>
        <w:t>there's</w:t>
      </w:r>
      <w:r w:rsidR="533E4624">
        <w:rPr/>
        <w:t xml:space="preserve"> a few houses that were </w:t>
      </w:r>
      <w:r w:rsidR="533E4624">
        <w:rPr/>
        <w:t xml:space="preserve">built,  </w:t>
      </w:r>
      <w:r w:rsidR="16B5E85E">
        <w:rPr/>
        <w:t>s</w:t>
      </w:r>
      <w:r w:rsidR="533E4624">
        <w:rPr/>
        <w:t>chemes</w:t>
      </w:r>
      <w:r w:rsidR="533E4624">
        <w:rPr/>
        <w:t xml:space="preserve"> or whatever. </w:t>
      </w:r>
      <w:r w:rsidR="533E4624">
        <w:rPr/>
        <w:t>I think they</w:t>
      </w:r>
      <w:r w:rsidR="533E4624">
        <w:rPr/>
        <w:t xml:space="preserve"> </w:t>
      </w:r>
      <w:r w:rsidR="533E4624">
        <w:rPr/>
        <w:t>built</w:t>
      </w:r>
      <w:r w:rsidR="533E4624">
        <w:rPr/>
        <w:t xml:space="preserve"> </w:t>
      </w:r>
      <w:r w:rsidR="533E4624">
        <w:rPr/>
        <w:t>maybe 20</w:t>
      </w:r>
      <w:r w:rsidR="533E4624">
        <w:rPr/>
        <w:t xml:space="preserve"> homes on the </w:t>
      </w:r>
      <w:r w:rsidR="763FC569">
        <w:rPr/>
        <w:t>[redacted] a</w:t>
      </w:r>
      <w:r w:rsidR="533E4624">
        <w:rPr/>
        <w:t>s opposed to the</w:t>
      </w:r>
      <w:r w:rsidR="10C99C56">
        <w:rPr/>
        <w:t xml:space="preserve"> </w:t>
      </w:r>
      <w:r w:rsidR="533E4624">
        <w:rPr/>
        <w:t xml:space="preserve">140 that were built in </w:t>
      </w:r>
      <w:r w:rsidR="533E4624">
        <w:rPr/>
        <w:t>St</w:t>
      </w:r>
      <w:r w:rsidR="71D67C25">
        <w:rPr/>
        <w:t>ornoway</w:t>
      </w:r>
      <w:r w:rsidR="533E4624">
        <w:rPr/>
        <w:t>, if not more.</w:t>
      </w:r>
      <w:r w:rsidR="08ECC4E9">
        <w:rPr/>
        <w:t xml:space="preserve"> </w:t>
      </w:r>
      <w:r w:rsidR="533E4624">
        <w:rPr/>
        <w:t>So</w:t>
      </w:r>
      <w:r w:rsidR="533E4624">
        <w:rPr/>
        <w:t xml:space="preserve"> like, </w:t>
      </w:r>
      <w:r w:rsidR="533E4624">
        <w:rPr/>
        <w:t>I think that</w:t>
      </w:r>
      <w:r w:rsidR="533E4624">
        <w:rPr/>
        <w:t xml:space="preserve"> was a huge gripe that some of our </w:t>
      </w:r>
      <w:r w:rsidR="533E4624">
        <w:rPr/>
        <w:t>councillors</w:t>
      </w:r>
      <w:r w:rsidR="533E4624">
        <w:rPr/>
        <w:t xml:space="preserve"> had. People are moving, gravitating towards the town.</w:t>
      </w:r>
      <w:r w:rsidR="22B78993">
        <w:rPr/>
        <w:t xml:space="preserve"> </w:t>
      </w:r>
      <w:r w:rsidR="533E4624">
        <w:rPr/>
        <w:t>It's</w:t>
      </w:r>
      <w:r w:rsidR="533E4624">
        <w:rPr/>
        <w:t xml:space="preserve"> because </w:t>
      </w:r>
      <w:r w:rsidR="533E4624">
        <w:rPr/>
        <w:t>there's</w:t>
      </w:r>
      <w:r w:rsidR="533E4624">
        <w:rPr/>
        <w:t xml:space="preserve"> no housing for them</w:t>
      </w:r>
      <w:r w:rsidR="7DAE52F2">
        <w:rPr/>
        <w:t xml:space="preserve">, </w:t>
      </w:r>
      <w:r w:rsidR="533E4624">
        <w:rPr/>
        <w:t xml:space="preserve">which </w:t>
      </w:r>
      <w:r w:rsidR="533E4624">
        <w:rPr/>
        <w:t>impacts</w:t>
      </w:r>
      <w:r w:rsidR="533E4624">
        <w:rPr/>
        <w:t xml:space="preserve"> the church as well?</w:t>
      </w:r>
      <w:r w:rsidR="5AD0B557">
        <w:rPr/>
        <w:t xml:space="preserve"> [redacted]</w:t>
      </w:r>
      <w:r w:rsidR="533E4624">
        <w:rPr/>
        <w:t xml:space="preserve"> </w:t>
      </w:r>
      <w:r w:rsidR="533E4624">
        <w:rPr/>
        <w:t>doesn't</w:t>
      </w:r>
      <w:r w:rsidR="533E4624">
        <w:rPr/>
        <w:t xml:space="preserve"> have it, </w:t>
      </w:r>
      <w:r w:rsidR="533E4624">
        <w:rPr/>
        <w:t>didn't</w:t>
      </w:r>
      <w:r w:rsidR="533E4624">
        <w:rPr/>
        <w:t xml:space="preserve"> have </w:t>
      </w:r>
      <w:r w:rsidR="533E4624">
        <w:rPr/>
        <w:t>a school</w:t>
      </w:r>
      <w:r w:rsidR="533E4624">
        <w:rPr/>
        <w:t>.</w:t>
      </w:r>
      <w:r w:rsidR="68A93026">
        <w:rPr/>
        <w:t xml:space="preserve"> </w:t>
      </w:r>
      <w:r w:rsidR="533E4624">
        <w:rPr/>
        <w:t xml:space="preserve">The school </w:t>
      </w:r>
      <w:r w:rsidR="533E4624">
        <w:rPr/>
        <w:t>closed,</w:t>
      </w:r>
      <w:r w:rsidR="533E4624">
        <w:rPr/>
        <w:t xml:space="preserve"> I think shortly after or before </w:t>
      </w:r>
      <w:r w:rsidR="080B2830">
        <w:rPr/>
        <w:t>[redacted]</w:t>
      </w:r>
      <w:r w:rsidR="533E4624">
        <w:rPr/>
        <w:t xml:space="preserve"> went. They </w:t>
      </w:r>
      <w:r w:rsidR="533E4624">
        <w:rPr/>
        <w:t>didn't</w:t>
      </w:r>
      <w:r w:rsidR="533E4624">
        <w:rPr/>
        <w:t xml:space="preserve"> have a shop. </w:t>
      </w:r>
      <w:r w:rsidR="533E4624">
        <w:rPr/>
        <w:t>We've got</w:t>
      </w:r>
      <w:r w:rsidR="533E4624">
        <w:rPr/>
        <w:t xml:space="preserve"> a shop now.</w:t>
      </w:r>
      <w:r w:rsidR="3EE7CB76">
        <w:rPr/>
        <w:t xml:space="preserve"> </w:t>
      </w:r>
      <w:r w:rsidR="533E4624">
        <w:rPr/>
        <w:t xml:space="preserve">So </w:t>
      </w:r>
      <w:r w:rsidR="533E4624">
        <w:rPr/>
        <w:t>yeah</w:t>
      </w:r>
      <w:r w:rsidR="533E4624">
        <w:rPr/>
        <w:t xml:space="preserve">, </w:t>
      </w:r>
      <w:r w:rsidR="533E4624">
        <w:rPr/>
        <w:t>I think a school and a shop</w:t>
      </w:r>
      <w:r w:rsidR="533E4624">
        <w:rPr/>
        <w:t xml:space="preserve"> </w:t>
      </w:r>
      <w:r w:rsidR="533E4624">
        <w:rPr/>
        <w:t>is</w:t>
      </w:r>
      <w:r w:rsidR="533E4624">
        <w:rPr/>
        <w:t xml:space="preserve"> a key thing to a community, a rural community, great meeting </w:t>
      </w:r>
      <w:r w:rsidR="533E4624">
        <w:rPr/>
        <w:t>places</w:t>
      </w:r>
      <w:r w:rsidR="533E4624">
        <w:rPr/>
        <w:t xml:space="preserve"> and a community </w:t>
      </w:r>
      <w:r w:rsidR="533E4624">
        <w:rPr/>
        <w:t>centre</w:t>
      </w:r>
      <w:r w:rsidR="533E4624">
        <w:rPr/>
        <w:t xml:space="preserve"> where you can do things.</w:t>
      </w:r>
      <w:r w:rsidR="1C406C6C">
        <w:rPr/>
        <w:t xml:space="preserve"> </w:t>
      </w:r>
    </w:p>
    <w:p w:rsidR="007373E4" w:rsidRDefault="005F4A95" w14:paraId="704BAE90" w14:textId="54A093C1">
      <w:r w:rsidR="533E4624">
        <w:rPr/>
        <w:t xml:space="preserve">I suppose the one question if you were to ask me what one word </w:t>
      </w:r>
      <w:r w:rsidR="533E4624">
        <w:rPr/>
        <w:t>would you</w:t>
      </w:r>
      <w:r w:rsidR="533E4624">
        <w:rPr/>
        <w:t xml:space="preserve"> describe ministry or rural ministry, it is the word privilege. I think </w:t>
      </w:r>
      <w:r w:rsidR="533E4624">
        <w:rPr/>
        <w:t>it's</w:t>
      </w:r>
      <w:r w:rsidR="533E4624">
        <w:rPr/>
        <w:t xml:space="preserve"> the greatest privilege to be part of people's lives</w:t>
      </w:r>
      <w:r w:rsidR="02386302">
        <w:rPr/>
        <w:t xml:space="preserve"> a</w:t>
      </w:r>
      <w:r w:rsidR="533E4624">
        <w:rPr/>
        <w:t>nd to bring God's word into their life in some way, whatever that way, that is just to pray with people, to read the Bible</w:t>
      </w:r>
      <w:r w:rsidR="5DA2800B">
        <w:rPr/>
        <w:t xml:space="preserve"> to </w:t>
      </w:r>
      <w:r w:rsidR="533E4624">
        <w:rPr/>
        <w:t>conduct a funeral</w:t>
      </w:r>
      <w:r w:rsidR="0B879F89">
        <w:rPr/>
        <w:t>.</w:t>
      </w:r>
      <w:r w:rsidR="533E4624">
        <w:rPr/>
        <w:t xml:space="preserve"> </w:t>
      </w:r>
      <w:r w:rsidR="533E4624">
        <w:rPr/>
        <w:t>Yeah</w:t>
      </w:r>
      <w:r w:rsidR="533E4624">
        <w:rPr/>
        <w:t xml:space="preserve">. </w:t>
      </w:r>
      <w:r w:rsidR="533E4624">
        <w:rPr/>
        <w:t xml:space="preserve">It is. I think </w:t>
      </w:r>
      <w:r w:rsidR="533E4624">
        <w:rPr/>
        <w:t>it's</w:t>
      </w:r>
      <w:r w:rsidR="533E4624">
        <w:rPr/>
        <w:t xml:space="preserve"> a great privilege to do it. I mean, </w:t>
      </w:r>
      <w:r w:rsidR="533E4624">
        <w:rPr/>
        <w:t>it's</w:t>
      </w:r>
      <w:r w:rsidR="533E4624">
        <w:rPr/>
        <w:t xml:space="preserve"> hard. </w:t>
      </w:r>
      <w:r w:rsidR="533E4624">
        <w:rPr/>
        <w:t>It's</w:t>
      </w:r>
      <w:r w:rsidR="533E4624">
        <w:rPr/>
        <w:t xml:space="preserve"> </w:t>
      </w:r>
      <w:r w:rsidR="533E4624">
        <w:rPr/>
        <w:t>a strange job.</w:t>
      </w:r>
      <w:r w:rsidR="5F0C117E">
        <w:rPr/>
        <w:t xml:space="preserve"> </w:t>
      </w:r>
      <w:r w:rsidR="533E4624">
        <w:rPr/>
        <w:t>It's</w:t>
      </w:r>
      <w:r w:rsidR="533E4624">
        <w:rPr/>
        <w:t xml:space="preserve"> </w:t>
      </w:r>
      <w:r w:rsidR="533E4624">
        <w:rPr/>
        <w:t>honestly</w:t>
      </w:r>
      <w:r w:rsidR="533E4624">
        <w:rPr/>
        <w:t xml:space="preserve">, </w:t>
      </w:r>
      <w:r w:rsidR="533E4624">
        <w:rPr/>
        <w:t>it's</w:t>
      </w:r>
      <w:r w:rsidR="533E4624">
        <w:rPr/>
        <w:t xml:space="preserve"> strange </w:t>
      </w:r>
      <w:r w:rsidR="533E4624">
        <w:rPr/>
        <w:t>'cause</w:t>
      </w:r>
      <w:r w:rsidR="533E4624">
        <w:rPr/>
        <w:t xml:space="preserve">. I mean, </w:t>
      </w:r>
      <w:r w:rsidR="533E4624">
        <w:rPr/>
        <w:t>you're in a study</w:t>
      </w:r>
      <w:r w:rsidR="4D287D31">
        <w:rPr/>
        <w:t xml:space="preserve"> a</w:t>
      </w:r>
      <w:r w:rsidR="533E4624">
        <w:rPr/>
        <w:t xml:space="preserve">nd then you </w:t>
      </w:r>
      <w:r w:rsidR="533E4624">
        <w:rPr/>
        <w:t>have to</w:t>
      </w:r>
      <w:r w:rsidR="533E4624">
        <w:rPr/>
        <w:t xml:space="preserve"> present this </w:t>
      </w:r>
      <w:r w:rsidR="533E4624">
        <w:rPr/>
        <w:t>message</w:t>
      </w:r>
      <w:r w:rsidR="533E4624">
        <w:rPr/>
        <w:t xml:space="preserve"> and you think, what good does it do?</w:t>
      </w:r>
      <w:r>
        <w:br/>
      </w:r>
      <w:r w:rsidR="533E4624">
        <w:rPr/>
        <w:t xml:space="preserve">One thing I would say </w:t>
      </w:r>
      <w:r w:rsidR="533E4624">
        <w:rPr/>
        <w:t>the</w:t>
      </w:r>
      <w:r w:rsidR="533E4624">
        <w:rPr/>
        <w:t xml:space="preserve"> hardest part about rural ministry, the hardest. </w:t>
      </w:r>
      <w:r w:rsidR="533E4624">
        <w:rPr/>
        <w:t>Maybe it's</w:t>
      </w:r>
      <w:r w:rsidR="533E4624">
        <w:rPr/>
        <w:t xml:space="preserve"> just an island thing again, lack of encouragement.</w:t>
      </w:r>
      <w:r w:rsidR="6F58C634">
        <w:rPr/>
        <w:t xml:space="preserve"> </w:t>
      </w:r>
      <w:r w:rsidR="1D4E92BB">
        <w:rPr/>
        <w:t xml:space="preserve">They </w:t>
      </w:r>
      <w:r w:rsidR="533E4624">
        <w:rPr/>
        <w:t>would never say anything</w:t>
      </w:r>
      <w:r w:rsidR="53A7E0BA">
        <w:rPr/>
        <w:t xml:space="preserve"> about</w:t>
      </w:r>
      <w:r w:rsidR="533E4624">
        <w:rPr/>
        <w:t xml:space="preserve"> a sermon </w:t>
      </w:r>
      <w:r w:rsidR="2AB8E2C5">
        <w:rPr/>
        <w:t>on the way out</w:t>
      </w:r>
      <w:r w:rsidR="533E4624">
        <w:rPr/>
        <w:t>.</w:t>
      </w:r>
      <w:r w:rsidR="0523DEA1">
        <w:rPr/>
        <w:t xml:space="preserve"> </w:t>
      </w:r>
      <w:r w:rsidR="533E4624">
        <w:rPr/>
        <w:t>That's</w:t>
      </w:r>
      <w:r w:rsidR="533E4624">
        <w:rPr/>
        <w:t xml:space="preserve"> just maybe </w:t>
      </w:r>
      <w:r w:rsidR="533E4624">
        <w:rPr/>
        <w:t>it's</w:t>
      </w:r>
      <w:r w:rsidR="533E4624">
        <w:rPr/>
        <w:t xml:space="preserve"> just a cultural thing.</w:t>
      </w:r>
      <w:r w:rsidR="054D437A">
        <w:rPr/>
        <w:t xml:space="preserve"> </w:t>
      </w:r>
      <w:r w:rsidR="533E4624">
        <w:rPr/>
        <w:t>Maybe they</w:t>
      </w:r>
      <w:r w:rsidR="533E4624">
        <w:rPr/>
        <w:t xml:space="preserve"> </w:t>
      </w:r>
      <w:r w:rsidR="533E4624">
        <w:rPr/>
        <w:t>was</w:t>
      </w:r>
      <w:r w:rsidR="533E4624">
        <w:rPr/>
        <w:t xml:space="preserve"> worried that </w:t>
      </w:r>
      <w:r w:rsidR="533E4624">
        <w:rPr/>
        <w:t>they'd</w:t>
      </w:r>
      <w:r w:rsidR="533E4624">
        <w:rPr/>
        <w:t xml:space="preserve"> get a big head, but </w:t>
      </w:r>
      <w:r w:rsidR="533E4624">
        <w:rPr/>
        <w:t>I always think that I</w:t>
      </w:r>
      <w:r w:rsidR="533E4624">
        <w:rPr/>
        <w:t xml:space="preserve"> was that that Minister again encouraged me to the biggest danger of ministry is the head goes down and never comes up.</w:t>
      </w:r>
      <w:r w:rsidR="6FC63BB1">
        <w:rPr/>
        <w:t xml:space="preserve"> </w:t>
      </w:r>
      <w:r w:rsidR="533E4624">
        <w:rPr/>
        <w:t xml:space="preserve">And </w:t>
      </w:r>
      <w:r w:rsidR="533E4624">
        <w:rPr/>
        <w:t>that's</w:t>
      </w:r>
      <w:r w:rsidR="533E4624">
        <w:rPr/>
        <w:t xml:space="preserve"> always the danger, because it's, well, </w:t>
      </w:r>
      <w:r w:rsidR="533E4624">
        <w:rPr/>
        <w:t>they've</w:t>
      </w:r>
      <w:r w:rsidR="533E4624">
        <w:rPr/>
        <w:t xml:space="preserve"> got a great </w:t>
      </w:r>
      <w:r w:rsidR="57AC636F">
        <w:rPr/>
        <w:t>enemy</w:t>
      </w:r>
      <w:r w:rsidR="533E4624">
        <w:rPr/>
        <w:t>, doesn</w:t>
      </w:r>
      <w:r w:rsidR="533E4624">
        <w:rPr/>
        <w:t>'t want</w:t>
      </w:r>
      <w:r w:rsidR="533E4624">
        <w:rPr/>
        <w:t xml:space="preserve"> you to sow seed.</w:t>
      </w:r>
    </w:p>
    <w:p w:rsidR="007373E4" w:rsidRDefault="005F4A95" w14:paraId="2274C86B" w14:textId="77777777">
      <w:r>
        <w:rPr>
          <w:b/>
        </w:rPr>
        <w:t>[Interviewer]</w:t>
      </w:r>
      <w:r>
        <w:rPr>
          <w:b/>
        </w:rPr>
        <w:br/>
      </w:r>
      <w:r>
        <w:t>1:01:46</w:t>
      </w:r>
      <w:r>
        <w:br/>
      </w:r>
      <w:r>
        <w:t>No.</w:t>
      </w:r>
    </w:p>
    <w:p w:rsidR="007373E4" w:rsidRDefault="005F4A95" w14:paraId="75397F51" w14:textId="77777777">
      <w:r w:rsidRPr="7055B42A" w:rsidR="533E4624">
        <w:rPr>
          <w:b w:val="1"/>
          <w:bCs w:val="1"/>
        </w:rPr>
        <w:t>[Participant]</w:t>
      </w:r>
      <w:r>
        <w:br/>
      </w:r>
      <w:r w:rsidR="533E4624">
        <w:rPr/>
        <w:t>1:01:48</w:t>
      </w:r>
      <w:r>
        <w:br/>
      </w:r>
      <w:r w:rsidR="533E4624">
        <w:rPr/>
        <w:t>Yeah. Anyway, I'm rumbling on again, sorry.</w:t>
      </w:r>
    </w:p>
    <w:sectPr w:rsidR="007373E4"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16cid:durableId="973217285">
    <w:abstractNumId w:val="8"/>
  </w:num>
  <w:num w:numId="2" w16cid:durableId="51080272">
    <w:abstractNumId w:val="6"/>
  </w:num>
  <w:num w:numId="3" w16cid:durableId="308286233">
    <w:abstractNumId w:val="5"/>
  </w:num>
  <w:num w:numId="4" w16cid:durableId="1581020199">
    <w:abstractNumId w:val="4"/>
  </w:num>
  <w:num w:numId="5" w16cid:durableId="206262307">
    <w:abstractNumId w:val="7"/>
  </w:num>
  <w:num w:numId="6" w16cid:durableId="1491484191">
    <w:abstractNumId w:val="3"/>
  </w:num>
  <w:num w:numId="7" w16cid:durableId="1875729304">
    <w:abstractNumId w:val="2"/>
  </w:num>
  <w:num w:numId="8" w16cid:durableId="502280593">
    <w:abstractNumId w:val="1"/>
  </w:num>
  <w:num w:numId="9" w16cid:durableId="43406167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46FA"/>
    <w:rsid w:val="0015074B"/>
    <w:rsid w:val="001B61C1"/>
    <w:rsid w:val="0029639D"/>
    <w:rsid w:val="002C28DD"/>
    <w:rsid w:val="00326F90"/>
    <w:rsid w:val="00380965"/>
    <w:rsid w:val="005F4A95"/>
    <w:rsid w:val="00630446"/>
    <w:rsid w:val="006C580B"/>
    <w:rsid w:val="006F2C7E"/>
    <w:rsid w:val="00711527"/>
    <w:rsid w:val="00735E47"/>
    <w:rsid w:val="007373E4"/>
    <w:rsid w:val="00775731"/>
    <w:rsid w:val="008139F1"/>
    <w:rsid w:val="00895E5F"/>
    <w:rsid w:val="00937327"/>
    <w:rsid w:val="00939725"/>
    <w:rsid w:val="00A97EFE"/>
    <w:rsid w:val="00AA1D8D"/>
    <w:rsid w:val="00AD71E4"/>
    <w:rsid w:val="00B30F02"/>
    <w:rsid w:val="00B47730"/>
    <w:rsid w:val="00BA7E21"/>
    <w:rsid w:val="00BD2F3A"/>
    <w:rsid w:val="00BE2E97"/>
    <w:rsid w:val="00C17416"/>
    <w:rsid w:val="00C280EA"/>
    <w:rsid w:val="00CB0664"/>
    <w:rsid w:val="00CB7F68"/>
    <w:rsid w:val="00CC1D6A"/>
    <w:rsid w:val="00D47CCF"/>
    <w:rsid w:val="00DE498D"/>
    <w:rsid w:val="00E06C7B"/>
    <w:rsid w:val="00E072C4"/>
    <w:rsid w:val="00E21F59"/>
    <w:rsid w:val="00E31AAA"/>
    <w:rsid w:val="00E52510"/>
    <w:rsid w:val="00E85E61"/>
    <w:rsid w:val="00EB6F7C"/>
    <w:rsid w:val="00F160A8"/>
    <w:rsid w:val="00F36B84"/>
    <w:rsid w:val="00FC693F"/>
    <w:rsid w:val="00FE620A"/>
    <w:rsid w:val="00FF2FC2"/>
    <w:rsid w:val="0132021D"/>
    <w:rsid w:val="0149ECA0"/>
    <w:rsid w:val="0175F365"/>
    <w:rsid w:val="0176934D"/>
    <w:rsid w:val="018039E6"/>
    <w:rsid w:val="019627D4"/>
    <w:rsid w:val="019F1551"/>
    <w:rsid w:val="0206C296"/>
    <w:rsid w:val="021882AF"/>
    <w:rsid w:val="022FA82B"/>
    <w:rsid w:val="02386302"/>
    <w:rsid w:val="024ADB6D"/>
    <w:rsid w:val="02755D0E"/>
    <w:rsid w:val="028623EE"/>
    <w:rsid w:val="030B5F1F"/>
    <w:rsid w:val="034A4B84"/>
    <w:rsid w:val="03854AE9"/>
    <w:rsid w:val="03BD3B32"/>
    <w:rsid w:val="03BD7D8F"/>
    <w:rsid w:val="03D9D8B0"/>
    <w:rsid w:val="03E45807"/>
    <w:rsid w:val="03EF12F8"/>
    <w:rsid w:val="04159038"/>
    <w:rsid w:val="042624CA"/>
    <w:rsid w:val="044A8B90"/>
    <w:rsid w:val="0464369C"/>
    <w:rsid w:val="046AA23B"/>
    <w:rsid w:val="04A8A135"/>
    <w:rsid w:val="04BED3BC"/>
    <w:rsid w:val="04CC7F6F"/>
    <w:rsid w:val="04DC9081"/>
    <w:rsid w:val="0523DEA1"/>
    <w:rsid w:val="0535B360"/>
    <w:rsid w:val="054D437A"/>
    <w:rsid w:val="057110D8"/>
    <w:rsid w:val="05A4C7AF"/>
    <w:rsid w:val="05B2A055"/>
    <w:rsid w:val="067F7386"/>
    <w:rsid w:val="06FD4048"/>
    <w:rsid w:val="0725475D"/>
    <w:rsid w:val="0751CBD1"/>
    <w:rsid w:val="076EEDC5"/>
    <w:rsid w:val="07A8305D"/>
    <w:rsid w:val="07C0C431"/>
    <w:rsid w:val="080B2830"/>
    <w:rsid w:val="0864B613"/>
    <w:rsid w:val="08954530"/>
    <w:rsid w:val="08E6C4C2"/>
    <w:rsid w:val="08ECC4E9"/>
    <w:rsid w:val="08F64E4C"/>
    <w:rsid w:val="093249E4"/>
    <w:rsid w:val="094F5A9D"/>
    <w:rsid w:val="095C3AA3"/>
    <w:rsid w:val="09622FDE"/>
    <w:rsid w:val="09683D78"/>
    <w:rsid w:val="098C28BC"/>
    <w:rsid w:val="09C33D06"/>
    <w:rsid w:val="09E3B97C"/>
    <w:rsid w:val="09ED1FAB"/>
    <w:rsid w:val="0A07EE61"/>
    <w:rsid w:val="0A08606F"/>
    <w:rsid w:val="0A17DD31"/>
    <w:rsid w:val="0A260578"/>
    <w:rsid w:val="0B125A5E"/>
    <w:rsid w:val="0B1DC3B8"/>
    <w:rsid w:val="0B425675"/>
    <w:rsid w:val="0B4C5DA4"/>
    <w:rsid w:val="0B4D1CED"/>
    <w:rsid w:val="0B5C4AB5"/>
    <w:rsid w:val="0B661DA8"/>
    <w:rsid w:val="0B879F89"/>
    <w:rsid w:val="0B97B9A3"/>
    <w:rsid w:val="0BB5566E"/>
    <w:rsid w:val="0BB62FDC"/>
    <w:rsid w:val="0BBA4B54"/>
    <w:rsid w:val="0BBA8B84"/>
    <w:rsid w:val="0BD4F58A"/>
    <w:rsid w:val="0BD536CE"/>
    <w:rsid w:val="0BE0B4A8"/>
    <w:rsid w:val="0C01A29A"/>
    <w:rsid w:val="0C0364A3"/>
    <w:rsid w:val="0C0AF184"/>
    <w:rsid w:val="0C26EFC6"/>
    <w:rsid w:val="0C30702D"/>
    <w:rsid w:val="0C6D5DDA"/>
    <w:rsid w:val="0C7981BD"/>
    <w:rsid w:val="0C898F2F"/>
    <w:rsid w:val="0C8E965C"/>
    <w:rsid w:val="0C9FE483"/>
    <w:rsid w:val="0CAED853"/>
    <w:rsid w:val="0CB6B671"/>
    <w:rsid w:val="0CB7F77E"/>
    <w:rsid w:val="0CB99383"/>
    <w:rsid w:val="0D16E252"/>
    <w:rsid w:val="0D18A618"/>
    <w:rsid w:val="0D97076D"/>
    <w:rsid w:val="0DAEBA8D"/>
    <w:rsid w:val="0E26DEC8"/>
    <w:rsid w:val="0E3FDB6B"/>
    <w:rsid w:val="0E664167"/>
    <w:rsid w:val="0E6A5CF8"/>
    <w:rsid w:val="0E757398"/>
    <w:rsid w:val="0E75AC2F"/>
    <w:rsid w:val="0E8EC45A"/>
    <w:rsid w:val="0E91DE56"/>
    <w:rsid w:val="0E9A3A5A"/>
    <w:rsid w:val="0EC98BE3"/>
    <w:rsid w:val="0F2A7836"/>
    <w:rsid w:val="0F4DFCC9"/>
    <w:rsid w:val="0F625682"/>
    <w:rsid w:val="0FAF6A38"/>
    <w:rsid w:val="0FD6518B"/>
    <w:rsid w:val="100E628C"/>
    <w:rsid w:val="10158B73"/>
    <w:rsid w:val="1021E1BE"/>
    <w:rsid w:val="1045B2BB"/>
    <w:rsid w:val="1056D2BA"/>
    <w:rsid w:val="1092EE44"/>
    <w:rsid w:val="10ACD907"/>
    <w:rsid w:val="10B0EEE0"/>
    <w:rsid w:val="10C99C56"/>
    <w:rsid w:val="10CFC271"/>
    <w:rsid w:val="10ED5545"/>
    <w:rsid w:val="110652DF"/>
    <w:rsid w:val="110AAB58"/>
    <w:rsid w:val="1118334B"/>
    <w:rsid w:val="11301F64"/>
    <w:rsid w:val="1141478F"/>
    <w:rsid w:val="11B89B94"/>
    <w:rsid w:val="11BE679D"/>
    <w:rsid w:val="11E40DE1"/>
    <w:rsid w:val="11F386BE"/>
    <w:rsid w:val="121C740C"/>
    <w:rsid w:val="12469499"/>
    <w:rsid w:val="1268B5B2"/>
    <w:rsid w:val="127458F6"/>
    <w:rsid w:val="1279121E"/>
    <w:rsid w:val="1283A29C"/>
    <w:rsid w:val="1287CB02"/>
    <w:rsid w:val="12934827"/>
    <w:rsid w:val="129564B6"/>
    <w:rsid w:val="12BE27EF"/>
    <w:rsid w:val="12D8431D"/>
    <w:rsid w:val="134DC06D"/>
    <w:rsid w:val="1358F033"/>
    <w:rsid w:val="13A73D4E"/>
    <w:rsid w:val="13AFE7BB"/>
    <w:rsid w:val="1420C8D2"/>
    <w:rsid w:val="142841E4"/>
    <w:rsid w:val="142AAB58"/>
    <w:rsid w:val="147D8EA3"/>
    <w:rsid w:val="1507A8BD"/>
    <w:rsid w:val="15102A8B"/>
    <w:rsid w:val="1511E466"/>
    <w:rsid w:val="151B4784"/>
    <w:rsid w:val="1562F2C6"/>
    <w:rsid w:val="158E0E17"/>
    <w:rsid w:val="15967D95"/>
    <w:rsid w:val="159F3A52"/>
    <w:rsid w:val="15B68493"/>
    <w:rsid w:val="15BB0D00"/>
    <w:rsid w:val="15F53A1C"/>
    <w:rsid w:val="160F0AB0"/>
    <w:rsid w:val="163ABEB7"/>
    <w:rsid w:val="16416EAE"/>
    <w:rsid w:val="164C7BF5"/>
    <w:rsid w:val="166B0D82"/>
    <w:rsid w:val="166CD23E"/>
    <w:rsid w:val="1677166A"/>
    <w:rsid w:val="169414E5"/>
    <w:rsid w:val="169D4362"/>
    <w:rsid w:val="16B5E85E"/>
    <w:rsid w:val="170A74ED"/>
    <w:rsid w:val="1715CDC1"/>
    <w:rsid w:val="1732BC60"/>
    <w:rsid w:val="175FE352"/>
    <w:rsid w:val="176745FC"/>
    <w:rsid w:val="176ACD5F"/>
    <w:rsid w:val="178B0989"/>
    <w:rsid w:val="17A7F74B"/>
    <w:rsid w:val="17B77EAF"/>
    <w:rsid w:val="181C297B"/>
    <w:rsid w:val="182483AB"/>
    <w:rsid w:val="183CCE3C"/>
    <w:rsid w:val="183F2372"/>
    <w:rsid w:val="187B3372"/>
    <w:rsid w:val="189363D3"/>
    <w:rsid w:val="18A6C2AD"/>
    <w:rsid w:val="18CE10C6"/>
    <w:rsid w:val="18E73BB2"/>
    <w:rsid w:val="18F86639"/>
    <w:rsid w:val="1926A4E4"/>
    <w:rsid w:val="192AED1F"/>
    <w:rsid w:val="196C0185"/>
    <w:rsid w:val="198601BE"/>
    <w:rsid w:val="198A5D7D"/>
    <w:rsid w:val="19A0EC85"/>
    <w:rsid w:val="19BE34D0"/>
    <w:rsid w:val="19D88EEB"/>
    <w:rsid w:val="19FE1382"/>
    <w:rsid w:val="1A05C7B2"/>
    <w:rsid w:val="1A197FCC"/>
    <w:rsid w:val="1A508864"/>
    <w:rsid w:val="1A5B589C"/>
    <w:rsid w:val="1A8442CA"/>
    <w:rsid w:val="1A907730"/>
    <w:rsid w:val="1AA28B63"/>
    <w:rsid w:val="1AD87FB3"/>
    <w:rsid w:val="1AF21018"/>
    <w:rsid w:val="1B006E2A"/>
    <w:rsid w:val="1B16FA5D"/>
    <w:rsid w:val="1B45726C"/>
    <w:rsid w:val="1B7C8C87"/>
    <w:rsid w:val="1B98365F"/>
    <w:rsid w:val="1BB7220C"/>
    <w:rsid w:val="1BD5FF02"/>
    <w:rsid w:val="1BF156A4"/>
    <w:rsid w:val="1BFB4B6C"/>
    <w:rsid w:val="1C1C514E"/>
    <w:rsid w:val="1C1F6308"/>
    <w:rsid w:val="1C222664"/>
    <w:rsid w:val="1C406C6C"/>
    <w:rsid w:val="1C54273C"/>
    <w:rsid w:val="1C7E6507"/>
    <w:rsid w:val="1C99E65B"/>
    <w:rsid w:val="1CAA73A9"/>
    <w:rsid w:val="1CB296EA"/>
    <w:rsid w:val="1CDC33DB"/>
    <w:rsid w:val="1D4E92BB"/>
    <w:rsid w:val="1D5DF985"/>
    <w:rsid w:val="1D994DE2"/>
    <w:rsid w:val="1E402780"/>
    <w:rsid w:val="1E64DD68"/>
    <w:rsid w:val="1E6DA722"/>
    <w:rsid w:val="1E86B8C4"/>
    <w:rsid w:val="1EB5AFA1"/>
    <w:rsid w:val="1EBB08F5"/>
    <w:rsid w:val="1EC8398C"/>
    <w:rsid w:val="1ED62E2A"/>
    <w:rsid w:val="1F016401"/>
    <w:rsid w:val="1F18ECA4"/>
    <w:rsid w:val="1F20987E"/>
    <w:rsid w:val="1F905AC6"/>
    <w:rsid w:val="1FE8CC81"/>
    <w:rsid w:val="1FFA321A"/>
    <w:rsid w:val="20085B88"/>
    <w:rsid w:val="20184D9A"/>
    <w:rsid w:val="20532B0A"/>
    <w:rsid w:val="206A5214"/>
    <w:rsid w:val="20996C40"/>
    <w:rsid w:val="20A54AB8"/>
    <w:rsid w:val="20A8F13B"/>
    <w:rsid w:val="20FBA3ED"/>
    <w:rsid w:val="210B2D44"/>
    <w:rsid w:val="213558A3"/>
    <w:rsid w:val="2187A19B"/>
    <w:rsid w:val="21AE569D"/>
    <w:rsid w:val="21CA0586"/>
    <w:rsid w:val="21CCFAE7"/>
    <w:rsid w:val="21DC38E8"/>
    <w:rsid w:val="21EEED57"/>
    <w:rsid w:val="21FD6F33"/>
    <w:rsid w:val="221FF493"/>
    <w:rsid w:val="2250F640"/>
    <w:rsid w:val="22A94AF4"/>
    <w:rsid w:val="22B78993"/>
    <w:rsid w:val="230E00F3"/>
    <w:rsid w:val="23128091"/>
    <w:rsid w:val="23851785"/>
    <w:rsid w:val="23C17162"/>
    <w:rsid w:val="23C234D1"/>
    <w:rsid w:val="2402DE11"/>
    <w:rsid w:val="24321BF2"/>
    <w:rsid w:val="247C4D86"/>
    <w:rsid w:val="24C472B0"/>
    <w:rsid w:val="24C529FF"/>
    <w:rsid w:val="24E7F1D6"/>
    <w:rsid w:val="24EB7F31"/>
    <w:rsid w:val="256E660D"/>
    <w:rsid w:val="25BE35E0"/>
    <w:rsid w:val="26204989"/>
    <w:rsid w:val="263B0614"/>
    <w:rsid w:val="265080E2"/>
    <w:rsid w:val="26573DE4"/>
    <w:rsid w:val="26BC986D"/>
    <w:rsid w:val="271BA525"/>
    <w:rsid w:val="27374AAE"/>
    <w:rsid w:val="2740869C"/>
    <w:rsid w:val="2750166D"/>
    <w:rsid w:val="27602A25"/>
    <w:rsid w:val="2777D6C5"/>
    <w:rsid w:val="27AC22C4"/>
    <w:rsid w:val="27C04C37"/>
    <w:rsid w:val="280D17F5"/>
    <w:rsid w:val="289A436D"/>
    <w:rsid w:val="28C0DFAF"/>
    <w:rsid w:val="2904B132"/>
    <w:rsid w:val="29267F1F"/>
    <w:rsid w:val="2927C02C"/>
    <w:rsid w:val="2974209C"/>
    <w:rsid w:val="2988FDBA"/>
    <w:rsid w:val="298C38FE"/>
    <w:rsid w:val="2A263C05"/>
    <w:rsid w:val="2A28CFFA"/>
    <w:rsid w:val="2A54368A"/>
    <w:rsid w:val="2AB8E2C5"/>
    <w:rsid w:val="2AD73AE3"/>
    <w:rsid w:val="2B0B217A"/>
    <w:rsid w:val="2B17939A"/>
    <w:rsid w:val="2B1F890F"/>
    <w:rsid w:val="2B4E6587"/>
    <w:rsid w:val="2B7223F9"/>
    <w:rsid w:val="2B79CF8F"/>
    <w:rsid w:val="2C129EAD"/>
    <w:rsid w:val="2C2E8BE1"/>
    <w:rsid w:val="2C506241"/>
    <w:rsid w:val="2C52C5FA"/>
    <w:rsid w:val="2C672B0D"/>
    <w:rsid w:val="2C67B82A"/>
    <w:rsid w:val="2C7418DA"/>
    <w:rsid w:val="2C8FDCD1"/>
    <w:rsid w:val="2CBE477C"/>
    <w:rsid w:val="2CE41A5D"/>
    <w:rsid w:val="2D0BA56E"/>
    <w:rsid w:val="2D301276"/>
    <w:rsid w:val="2D423663"/>
    <w:rsid w:val="2D661BF1"/>
    <w:rsid w:val="2D77A5D0"/>
    <w:rsid w:val="2DA98F80"/>
    <w:rsid w:val="2DD30E12"/>
    <w:rsid w:val="2DD3C598"/>
    <w:rsid w:val="2DD7C6D3"/>
    <w:rsid w:val="2E324DA9"/>
    <w:rsid w:val="2E4A9530"/>
    <w:rsid w:val="2E52FAA0"/>
    <w:rsid w:val="2E659A41"/>
    <w:rsid w:val="2E721265"/>
    <w:rsid w:val="2E763148"/>
    <w:rsid w:val="2EE69F00"/>
    <w:rsid w:val="2EE86616"/>
    <w:rsid w:val="2F0C12D5"/>
    <w:rsid w:val="2F495732"/>
    <w:rsid w:val="2F56576F"/>
    <w:rsid w:val="2F5D2DF2"/>
    <w:rsid w:val="2F97B535"/>
    <w:rsid w:val="2FD8AB44"/>
    <w:rsid w:val="2FDB4F33"/>
    <w:rsid w:val="3022BC12"/>
    <w:rsid w:val="3045B9BD"/>
    <w:rsid w:val="307DD7BA"/>
    <w:rsid w:val="308FA586"/>
    <w:rsid w:val="30C1792D"/>
    <w:rsid w:val="310A962E"/>
    <w:rsid w:val="3116C112"/>
    <w:rsid w:val="31190894"/>
    <w:rsid w:val="31542785"/>
    <w:rsid w:val="3156DA94"/>
    <w:rsid w:val="316AC15A"/>
    <w:rsid w:val="3187885F"/>
    <w:rsid w:val="31B1D94A"/>
    <w:rsid w:val="323D265D"/>
    <w:rsid w:val="328793FC"/>
    <w:rsid w:val="331E292C"/>
    <w:rsid w:val="333211EA"/>
    <w:rsid w:val="33CAEE8A"/>
    <w:rsid w:val="33E18B84"/>
    <w:rsid w:val="33FCA263"/>
    <w:rsid w:val="33FD2C03"/>
    <w:rsid w:val="34539246"/>
    <w:rsid w:val="3462561C"/>
    <w:rsid w:val="348BC62F"/>
    <w:rsid w:val="34B14E06"/>
    <w:rsid w:val="34CCF94B"/>
    <w:rsid w:val="35263995"/>
    <w:rsid w:val="35292974"/>
    <w:rsid w:val="3584CB35"/>
    <w:rsid w:val="35AE80A4"/>
    <w:rsid w:val="35DD42FF"/>
    <w:rsid w:val="35E14DB8"/>
    <w:rsid w:val="361F352C"/>
    <w:rsid w:val="3632B5B8"/>
    <w:rsid w:val="36404AC1"/>
    <w:rsid w:val="364AB7DA"/>
    <w:rsid w:val="36863845"/>
    <w:rsid w:val="368AC88E"/>
    <w:rsid w:val="3696E03A"/>
    <w:rsid w:val="36A3DD6C"/>
    <w:rsid w:val="36ECD986"/>
    <w:rsid w:val="36F195D0"/>
    <w:rsid w:val="37149DCA"/>
    <w:rsid w:val="37354F0C"/>
    <w:rsid w:val="373679F6"/>
    <w:rsid w:val="37428BF4"/>
    <w:rsid w:val="3748BB8E"/>
    <w:rsid w:val="379C7726"/>
    <w:rsid w:val="37DAD709"/>
    <w:rsid w:val="37E57CD1"/>
    <w:rsid w:val="381EF0B6"/>
    <w:rsid w:val="3899C724"/>
    <w:rsid w:val="3920A08B"/>
    <w:rsid w:val="39343F37"/>
    <w:rsid w:val="393B17F7"/>
    <w:rsid w:val="39963CC5"/>
    <w:rsid w:val="39B7CFB3"/>
    <w:rsid w:val="39C66B95"/>
    <w:rsid w:val="39CDA1D8"/>
    <w:rsid w:val="39E3FDD9"/>
    <w:rsid w:val="3A478C89"/>
    <w:rsid w:val="3A5A9FD7"/>
    <w:rsid w:val="3A62AB1A"/>
    <w:rsid w:val="3A90A4A2"/>
    <w:rsid w:val="3A95FA75"/>
    <w:rsid w:val="3A9E8659"/>
    <w:rsid w:val="3AEA2BA2"/>
    <w:rsid w:val="3AFA3277"/>
    <w:rsid w:val="3B468889"/>
    <w:rsid w:val="3B4D1C3E"/>
    <w:rsid w:val="3BB84F03"/>
    <w:rsid w:val="3BD25630"/>
    <w:rsid w:val="3BE2E3C2"/>
    <w:rsid w:val="3BE5A5D0"/>
    <w:rsid w:val="3CCDC308"/>
    <w:rsid w:val="3CD0E44F"/>
    <w:rsid w:val="3CDB4546"/>
    <w:rsid w:val="3CE3A030"/>
    <w:rsid w:val="3D1E7129"/>
    <w:rsid w:val="3D81AA3A"/>
    <w:rsid w:val="3D952FEE"/>
    <w:rsid w:val="3E2E5B7B"/>
    <w:rsid w:val="3E35E095"/>
    <w:rsid w:val="3E6BB053"/>
    <w:rsid w:val="3E6F0F7A"/>
    <w:rsid w:val="3E75535F"/>
    <w:rsid w:val="3E8F82E9"/>
    <w:rsid w:val="3E9EA544"/>
    <w:rsid w:val="3EB3C2F1"/>
    <w:rsid w:val="3ECD753B"/>
    <w:rsid w:val="3ED381E9"/>
    <w:rsid w:val="3EE7CB76"/>
    <w:rsid w:val="3F187FF7"/>
    <w:rsid w:val="3F5CF281"/>
    <w:rsid w:val="3FBCF82D"/>
    <w:rsid w:val="3FD20A50"/>
    <w:rsid w:val="3FE26ED7"/>
    <w:rsid w:val="400AC013"/>
    <w:rsid w:val="4044B872"/>
    <w:rsid w:val="408A3E50"/>
    <w:rsid w:val="40907C7A"/>
    <w:rsid w:val="40ABD9D7"/>
    <w:rsid w:val="40F660EC"/>
    <w:rsid w:val="41242E75"/>
    <w:rsid w:val="412E100D"/>
    <w:rsid w:val="41619E4B"/>
    <w:rsid w:val="4176F276"/>
    <w:rsid w:val="41B384EB"/>
    <w:rsid w:val="41C4E80B"/>
    <w:rsid w:val="41DE6717"/>
    <w:rsid w:val="4202638C"/>
    <w:rsid w:val="424885C4"/>
    <w:rsid w:val="42736191"/>
    <w:rsid w:val="429457E8"/>
    <w:rsid w:val="42D443E6"/>
    <w:rsid w:val="42D54E6C"/>
    <w:rsid w:val="430579D9"/>
    <w:rsid w:val="434679B4"/>
    <w:rsid w:val="439C9ACC"/>
    <w:rsid w:val="4452C441"/>
    <w:rsid w:val="449FE0F3"/>
    <w:rsid w:val="44A272D3"/>
    <w:rsid w:val="44B222D4"/>
    <w:rsid w:val="44BC492A"/>
    <w:rsid w:val="44CC610D"/>
    <w:rsid w:val="44E44FF8"/>
    <w:rsid w:val="451C405B"/>
    <w:rsid w:val="45458219"/>
    <w:rsid w:val="458F437C"/>
    <w:rsid w:val="4591A806"/>
    <w:rsid w:val="45BE46DB"/>
    <w:rsid w:val="45EBFC9A"/>
    <w:rsid w:val="462241FC"/>
    <w:rsid w:val="4660D49E"/>
    <w:rsid w:val="4682F8BB"/>
    <w:rsid w:val="4687F3B8"/>
    <w:rsid w:val="46902B92"/>
    <w:rsid w:val="46D54966"/>
    <w:rsid w:val="46F2188C"/>
    <w:rsid w:val="46F92383"/>
    <w:rsid w:val="470F8F2B"/>
    <w:rsid w:val="473CDC2A"/>
    <w:rsid w:val="474B6647"/>
    <w:rsid w:val="478A498B"/>
    <w:rsid w:val="479B787F"/>
    <w:rsid w:val="47DF1D89"/>
    <w:rsid w:val="480E63FE"/>
    <w:rsid w:val="4842AAC8"/>
    <w:rsid w:val="4847A033"/>
    <w:rsid w:val="4852EAEB"/>
    <w:rsid w:val="48570022"/>
    <w:rsid w:val="4885183C"/>
    <w:rsid w:val="489D9DEC"/>
    <w:rsid w:val="48D2E7BB"/>
    <w:rsid w:val="4910D3A3"/>
    <w:rsid w:val="4915760F"/>
    <w:rsid w:val="4931AC12"/>
    <w:rsid w:val="4934FF14"/>
    <w:rsid w:val="498DE2B5"/>
    <w:rsid w:val="4997832E"/>
    <w:rsid w:val="49AA8A44"/>
    <w:rsid w:val="49BC416E"/>
    <w:rsid w:val="49CD3829"/>
    <w:rsid w:val="49DAB6F8"/>
    <w:rsid w:val="49DBB07B"/>
    <w:rsid w:val="4A521B7F"/>
    <w:rsid w:val="4A6CCC89"/>
    <w:rsid w:val="4A73CC05"/>
    <w:rsid w:val="4ABD3428"/>
    <w:rsid w:val="4AC1D212"/>
    <w:rsid w:val="4AC607B7"/>
    <w:rsid w:val="4ADF8A8C"/>
    <w:rsid w:val="4AE1A444"/>
    <w:rsid w:val="4B0EB2C8"/>
    <w:rsid w:val="4B3C9A40"/>
    <w:rsid w:val="4B5B229F"/>
    <w:rsid w:val="4B9E9767"/>
    <w:rsid w:val="4BB49B34"/>
    <w:rsid w:val="4BCEEBE6"/>
    <w:rsid w:val="4BD11B61"/>
    <w:rsid w:val="4BD74606"/>
    <w:rsid w:val="4C2B2DE9"/>
    <w:rsid w:val="4C57AC76"/>
    <w:rsid w:val="4C69D411"/>
    <w:rsid w:val="4C6FDE17"/>
    <w:rsid w:val="4C7FE5AB"/>
    <w:rsid w:val="4C854F77"/>
    <w:rsid w:val="4C877A65"/>
    <w:rsid w:val="4CB1F509"/>
    <w:rsid w:val="4CDF5989"/>
    <w:rsid w:val="4CFB0407"/>
    <w:rsid w:val="4CFF2015"/>
    <w:rsid w:val="4D287D31"/>
    <w:rsid w:val="4DAC9C1E"/>
    <w:rsid w:val="4DB9E307"/>
    <w:rsid w:val="4DD8D0EF"/>
    <w:rsid w:val="4E281021"/>
    <w:rsid w:val="4E40138D"/>
    <w:rsid w:val="4E824444"/>
    <w:rsid w:val="4ED0595A"/>
    <w:rsid w:val="4EE5B8EA"/>
    <w:rsid w:val="4EFA7197"/>
    <w:rsid w:val="4F2DD46D"/>
    <w:rsid w:val="4F2F1429"/>
    <w:rsid w:val="4F36E008"/>
    <w:rsid w:val="4F38A32D"/>
    <w:rsid w:val="4F7B53DC"/>
    <w:rsid w:val="4F869DCE"/>
    <w:rsid w:val="4F870545"/>
    <w:rsid w:val="4FADEFC0"/>
    <w:rsid w:val="4FC6AEFB"/>
    <w:rsid w:val="4FCDA321"/>
    <w:rsid w:val="4FD46FD2"/>
    <w:rsid w:val="5003F6F2"/>
    <w:rsid w:val="504441EF"/>
    <w:rsid w:val="5055AB5C"/>
    <w:rsid w:val="506B5379"/>
    <w:rsid w:val="506DC9FA"/>
    <w:rsid w:val="50702B6B"/>
    <w:rsid w:val="50AC7F11"/>
    <w:rsid w:val="50F44FFF"/>
    <w:rsid w:val="5115B1C6"/>
    <w:rsid w:val="51485F22"/>
    <w:rsid w:val="519FA71A"/>
    <w:rsid w:val="51B3B646"/>
    <w:rsid w:val="51C70839"/>
    <w:rsid w:val="51D38E5B"/>
    <w:rsid w:val="51E58314"/>
    <w:rsid w:val="5291DBDD"/>
    <w:rsid w:val="529DD4D0"/>
    <w:rsid w:val="52A231BA"/>
    <w:rsid w:val="52DB77A9"/>
    <w:rsid w:val="53132A93"/>
    <w:rsid w:val="532A0ADA"/>
    <w:rsid w:val="532FF78E"/>
    <w:rsid w:val="533E4624"/>
    <w:rsid w:val="53719D52"/>
    <w:rsid w:val="5377EAB4"/>
    <w:rsid w:val="539870A3"/>
    <w:rsid w:val="539C25B1"/>
    <w:rsid w:val="539E9EDA"/>
    <w:rsid w:val="53A7E0BA"/>
    <w:rsid w:val="53AB34DF"/>
    <w:rsid w:val="53B201D2"/>
    <w:rsid w:val="53B6DAA1"/>
    <w:rsid w:val="53BE6E2C"/>
    <w:rsid w:val="541CBFA3"/>
    <w:rsid w:val="54324A85"/>
    <w:rsid w:val="54937799"/>
    <w:rsid w:val="5498588F"/>
    <w:rsid w:val="54CF2E26"/>
    <w:rsid w:val="54DBB32C"/>
    <w:rsid w:val="54F3046B"/>
    <w:rsid w:val="550D4772"/>
    <w:rsid w:val="55166B1D"/>
    <w:rsid w:val="55210DDA"/>
    <w:rsid w:val="558710CE"/>
    <w:rsid w:val="558F2696"/>
    <w:rsid w:val="55C7C994"/>
    <w:rsid w:val="561E8D43"/>
    <w:rsid w:val="56506846"/>
    <w:rsid w:val="5688E1F2"/>
    <w:rsid w:val="56ECF396"/>
    <w:rsid w:val="570CDB92"/>
    <w:rsid w:val="5720AE24"/>
    <w:rsid w:val="57352FF4"/>
    <w:rsid w:val="5749D5BF"/>
    <w:rsid w:val="577DED6D"/>
    <w:rsid w:val="57AC636F"/>
    <w:rsid w:val="57DAE81F"/>
    <w:rsid w:val="57E3B643"/>
    <w:rsid w:val="57ECFF25"/>
    <w:rsid w:val="5808EB4A"/>
    <w:rsid w:val="5810F8E5"/>
    <w:rsid w:val="583626A8"/>
    <w:rsid w:val="583CF5BE"/>
    <w:rsid w:val="58A5EBB5"/>
    <w:rsid w:val="58B3D54E"/>
    <w:rsid w:val="58E074CE"/>
    <w:rsid w:val="58F6C9D4"/>
    <w:rsid w:val="5937F506"/>
    <w:rsid w:val="5943C1C7"/>
    <w:rsid w:val="59505D59"/>
    <w:rsid w:val="5966C7A9"/>
    <w:rsid w:val="5974B211"/>
    <w:rsid w:val="59843F77"/>
    <w:rsid w:val="59AC6A60"/>
    <w:rsid w:val="59C0C878"/>
    <w:rsid w:val="59E09F74"/>
    <w:rsid w:val="5A1115FB"/>
    <w:rsid w:val="5A31B1E8"/>
    <w:rsid w:val="5A755D8A"/>
    <w:rsid w:val="5A80538A"/>
    <w:rsid w:val="5A8CDBF5"/>
    <w:rsid w:val="5A9CFEA8"/>
    <w:rsid w:val="5AD0B557"/>
    <w:rsid w:val="5B785BCB"/>
    <w:rsid w:val="5B81ADB2"/>
    <w:rsid w:val="5B918D5D"/>
    <w:rsid w:val="5B9761C8"/>
    <w:rsid w:val="5BAF3126"/>
    <w:rsid w:val="5BBF799B"/>
    <w:rsid w:val="5BC35397"/>
    <w:rsid w:val="5BF1B70B"/>
    <w:rsid w:val="5C23A1A4"/>
    <w:rsid w:val="5C587F52"/>
    <w:rsid w:val="5CC95A1A"/>
    <w:rsid w:val="5CF0B3B6"/>
    <w:rsid w:val="5CF47344"/>
    <w:rsid w:val="5D5D97D3"/>
    <w:rsid w:val="5D5ECCFF"/>
    <w:rsid w:val="5D876D96"/>
    <w:rsid w:val="5D92DFCC"/>
    <w:rsid w:val="5DA2800B"/>
    <w:rsid w:val="5DC811CC"/>
    <w:rsid w:val="5DD15B04"/>
    <w:rsid w:val="5DDCB225"/>
    <w:rsid w:val="5DE9689A"/>
    <w:rsid w:val="5E0767BF"/>
    <w:rsid w:val="5E1D9D3D"/>
    <w:rsid w:val="5E2FCFBD"/>
    <w:rsid w:val="5EB1B14D"/>
    <w:rsid w:val="5EC2467D"/>
    <w:rsid w:val="5F0C117E"/>
    <w:rsid w:val="5F34EF25"/>
    <w:rsid w:val="5F442DE7"/>
    <w:rsid w:val="5F6C6093"/>
    <w:rsid w:val="5F7ADDFA"/>
    <w:rsid w:val="5F85F7C2"/>
    <w:rsid w:val="5F97E8A8"/>
    <w:rsid w:val="5F9AFA6D"/>
    <w:rsid w:val="5FF84F14"/>
    <w:rsid w:val="602F59D1"/>
    <w:rsid w:val="604720E0"/>
    <w:rsid w:val="605CD405"/>
    <w:rsid w:val="6068B496"/>
    <w:rsid w:val="606C227F"/>
    <w:rsid w:val="60CFDC7D"/>
    <w:rsid w:val="6137AC93"/>
    <w:rsid w:val="61595E66"/>
    <w:rsid w:val="61AD0743"/>
    <w:rsid w:val="61BBAF02"/>
    <w:rsid w:val="6201884D"/>
    <w:rsid w:val="620C6123"/>
    <w:rsid w:val="624A7C58"/>
    <w:rsid w:val="626C1025"/>
    <w:rsid w:val="62A0FD30"/>
    <w:rsid w:val="62AAE980"/>
    <w:rsid w:val="62ACC7A4"/>
    <w:rsid w:val="62C62BBB"/>
    <w:rsid w:val="62E1C227"/>
    <w:rsid w:val="62FA215E"/>
    <w:rsid w:val="6317F631"/>
    <w:rsid w:val="631C5108"/>
    <w:rsid w:val="636F7066"/>
    <w:rsid w:val="63768731"/>
    <w:rsid w:val="6389C60E"/>
    <w:rsid w:val="638E309B"/>
    <w:rsid w:val="639A7D91"/>
    <w:rsid w:val="63C82AED"/>
    <w:rsid w:val="641D3A34"/>
    <w:rsid w:val="641DA133"/>
    <w:rsid w:val="64222E13"/>
    <w:rsid w:val="642D936B"/>
    <w:rsid w:val="6432585E"/>
    <w:rsid w:val="644646F5"/>
    <w:rsid w:val="646CA40A"/>
    <w:rsid w:val="6473661B"/>
    <w:rsid w:val="64965116"/>
    <w:rsid w:val="64EEF6E8"/>
    <w:rsid w:val="653CAF1F"/>
    <w:rsid w:val="655E4772"/>
    <w:rsid w:val="655E9738"/>
    <w:rsid w:val="65BC3F9C"/>
    <w:rsid w:val="65D0C725"/>
    <w:rsid w:val="65E31745"/>
    <w:rsid w:val="65EC7643"/>
    <w:rsid w:val="66379EAD"/>
    <w:rsid w:val="663CF0AF"/>
    <w:rsid w:val="66427113"/>
    <w:rsid w:val="664ABC53"/>
    <w:rsid w:val="664D599D"/>
    <w:rsid w:val="665024DC"/>
    <w:rsid w:val="66513184"/>
    <w:rsid w:val="665999B5"/>
    <w:rsid w:val="66753C9F"/>
    <w:rsid w:val="667A2180"/>
    <w:rsid w:val="668780BB"/>
    <w:rsid w:val="66AF706D"/>
    <w:rsid w:val="66B372A8"/>
    <w:rsid w:val="66C41271"/>
    <w:rsid w:val="6712EE47"/>
    <w:rsid w:val="6731763B"/>
    <w:rsid w:val="674490F2"/>
    <w:rsid w:val="67452704"/>
    <w:rsid w:val="67804BB4"/>
    <w:rsid w:val="67BCB925"/>
    <w:rsid w:val="67BFFA4E"/>
    <w:rsid w:val="67FA0A5A"/>
    <w:rsid w:val="6806E191"/>
    <w:rsid w:val="6820D47F"/>
    <w:rsid w:val="6850D5F3"/>
    <w:rsid w:val="6894ABF3"/>
    <w:rsid w:val="68A93026"/>
    <w:rsid w:val="68C459BD"/>
    <w:rsid w:val="68D30987"/>
    <w:rsid w:val="692DF2D7"/>
    <w:rsid w:val="6947CBD6"/>
    <w:rsid w:val="694C76CD"/>
    <w:rsid w:val="6951CE78"/>
    <w:rsid w:val="698D4398"/>
    <w:rsid w:val="698E028C"/>
    <w:rsid w:val="69A30934"/>
    <w:rsid w:val="69D860DF"/>
    <w:rsid w:val="69E4A65C"/>
    <w:rsid w:val="6A4A559F"/>
    <w:rsid w:val="6A7C8306"/>
    <w:rsid w:val="6AAAE6E2"/>
    <w:rsid w:val="6AAC52CA"/>
    <w:rsid w:val="6ABF3766"/>
    <w:rsid w:val="6AC0A723"/>
    <w:rsid w:val="6AD616E6"/>
    <w:rsid w:val="6ADD9B6B"/>
    <w:rsid w:val="6B4BA3F8"/>
    <w:rsid w:val="6B5E5B7F"/>
    <w:rsid w:val="6B77CB78"/>
    <w:rsid w:val="6BFD8AB3"/>
    <w:rsid w:val="6C0B4831"/>
    <w:rsid w:val="6C18FF6A"/>
    <w:rsid w:val="6C89A2E5"/>
    <w:rsid w:val="6CA392F8"/>
    <w:rsid w:val="6CAA7EE1"/>
    <w:rsid w:val="6CBC44DA"/>
    <w:rsid w:val="6D219243"/>
    <w:rsid w:val="6D8179FC"/>
    <w:rsid w:val="6D96A043"/>
    <w:rsid w:val="6DB26B12"/>
    <w:rsid w:val="6DD6051D"/>
    <w:rsid w:val="6DD927DC"/>
    <w:rsid w:val="6E3A24D2"/>
    <w:rsid w:val="6EA35D03"/>
    <w:rsid w:val="6ED632FB"/>
    <w:rsid w:val="6ED82229"/>
    <w:rsid w:val="6EDB902A"/>
    <w:rsid w:val="6F06E079"/>
    <w:rsid w:val="6F083675"/>
    <w:rsid w:val="6F58C634"/>
    <w:rsid w:val="6F83FA02"/>
    <w:rsid w:val="6F9D7618"/>
    <w:rsid w:val="6FA334C8"/>
    <w:rsid w:val="6FB12D4E"/>
    <w:rsid w:val="6FC63BB1"/>
    <w:rsid w:val="6FDC7654"/>
    <w:rsid w:val="6FED5B78"/>
    <w:rsid w:val="700F1BF6"/>
    <w:rsid w:val="7016057E"/>
    <w:rsid w:val="702BB0F7"/>
    <w:rsid w:val="7035686C"/>
    <w:rsid w:val="7055B42A"/>
    <w:rsid w:val="70620F45"/>
    <w:rsid w:val="706BE093"/>
    <w:rsid w:val="70B2EB1B"/>
    <w:rsid w:val="70E0046E"/>
    <w:rsid w:val="70EBD375"/>
    <w:rsid w:val="70ED0D6A"/>
    <w:rsid w:val="71030B42"/>
    <w:rsid w:val="711E5ECF"/>
    <w:rsid w:val="71273C19"/>
    <w:rsid w:val="717FF97B"/>
    <w:rsid w:val="71A72F2C"/>
    <w:rsid w:val="71CA0919"/>
    <w:rsid w:val="71D67C25"/>
    <w:rsid w:val="71F9DA05"/>
    <w:rsid w:val="7234EF55"/>
    <w:rsid w:val="7298C9BD"/>
    <w:rsid w:val="72C501C5"/>
    <w:rsid w:val="72E6E6B7"/>
    <w:rsid w:val="72F207BE"/>
    <w:rsid w:val="72F50AA8"/>
    <w:rsid w:val="7303B63D"/>
    <w:rsid w:val="7337AFD5"/>
    <w:rsid w:val="7337C621"/>
    <w:rsid w:val="735508FF"/>
    <w:rsid w:val="73817344"/>
    <w:rsid w:val="738544FD"/>
    <w:rsid w:val="739771B0"/>
    <w:rsid w:val="73D9341E"/>
    <w:rsid w:val="73EFEC78"/>
    <w:rsid w:val="745D43C1"/>
    <w:rsid w:val="7461554B"/>
    <w:rsid w:val="74787976"/>
    <w:rsid w:val="747EB934"/>
    <w:rsid w:val="748C60AC"/>
    <w:rsid w:val="74D92411"/>
    <w:rsid w:val="74EC55A0"/>
    <w:rsid w:val="750012BA"/>
    <w:rsid w:val="7507C33F"/>
    <w:rsid w:val="75167B1F"/>
    <w:rsid w:val="7519FC6C"/>
    <w:rsid w:val="7540A187"/>
    <w:rsid w:val="7570A6DF"/>
    <w:rsid w:val="758288CE"/>
    <w:rsid w:val="75B395A1"/>
    <w:rsid w:val="75DE1026"/>
    <w:rsid w:val="760ED28B"/>
    <w:rsid w:val="763584F4"/>
    <w:rsid w:val="7637F454"/>
    <w:rsid w:val="763FC569"/>
    <w:rsid w:val="76665FAD"/>
    <w:rsid w:val="768FF772"/>
    <w:rsid w:val="7695181B"/>
    <w:rsid w:val="76EE9D4D"/>
    <w:rsid w:val="770D2E6E"/>
    <w:rsid w:val="7771A00B"/>
    <w:rsid w:val="77999D39"/>
    <w:rsid w:val="77AA78A8"/>
    <w:rsid w:val="77B23E66"/>
    <w:rsid w:val="77CB6EC4"/>
    <w:rsid w:val="77D1334E"/>
    <w:rsid w:val="78093D85"/>
    <w:rsid w:val="7821F52E"/>
    <w:rsid w:val="783904A6"/>
    <w:rsid w:val="783D959B"/>
    <w:rsid w:val="78877D09"/>
    <w:rsid w:val="7893DB8B"/>
    <w:rsid w:val="7895C0F0"/>
    <w:rsid w:val="78BEDAA3"/>
    <w:rsid w:val="78DBEE0B"/>
    <w:rsid w:val="7903DCA3"/>
    <w:rsid w:val="7904E4B1"/>
    <w:rsid w:val="790FAE0F"/>
    <w:rsid w:val="7916CD76"/>
    <w:rsid w:val="7982D129"/>
    <w:rsid w:val="7995B7F0"/>
    <w:rsid w:val="79AEF632"/>
    <w:rsid w:val="79B4638E"/>
    <w:rsid w:val="79BE1D8B"/>
    <w:rsid w:val="79C60129"/>
    <w:rsid w:val="79D9D761"/>
    <w:rsid w:val="7A034B51"/>
    <w:rsid w:val="7A08762D"/>
    <w:rsid w:val="7A0DF553"/>
    <w:rsid w:val="7A18A17E"/>
    <w:rsid w:val="7ABE648F"/>
    <w:rsid w:val="7AC84A19"/>
    <w:rsid w:val="7ACBB7AC"/>
    <w:rsid w:val="7AE5ECE4"/>
    <w:rsid w:val="7B305BF9"/>
    <w:rsid w:val="7B7E820C"/>
    <w:rsid w:val="7BC1AF29"/>
    <w:rsid w:val="7C02CD2F"/>
    <w:rsid w:val="7C0B424A"/>
    <w:rsid w:val="7C1AF1C8"/>
    <w:rsid w:val="7C30BEB7"/>
    <w:rsid w:val="7C32E42E"/>
    <w:rsid w:val="7C4804F0"/>
    <w:rsid w:val="7C5CAE87"/>
    <w:rsid w:val="7C703A0D"/>
    <w:rsid w:val="7C92BB86"/>
    <w:rsid w:val="7CEC8D0F"/>
    <w:rsid w:val="7CF6C75C"/>
    <w:rsid w:val="7D5207FC"/>
    <w:rsid w:val="7D870CBF"/>
    <w:rsid w:val="7D9D2B0C"/>
    <w:rsid w:val="7DAE52F2"/>
    <w:rsid w:val="7DBFFB98"/>
    <w:rsid w:val="7E1D93FF"/>
    <w:rsid w:val="7E4BB9EA"/>
    <w:rsid w:val="7E7C5B9E"/>
    <w:rsid w:val="7E979407"/>
    <w:rsid w:val="7ED5C67F"/>
    <w:rsid w:val="7EDF0E3E"/>
    <w:rsid w:val="7EE9176A"/>
    <w:rsid w:val="7F081600"/>
    <w:rsid w:val="7F0E6914"/>
    <w:rsid w:val="7F4FB1F9"/>
    <w:rsid w:val="7F54E54A"/>
    <w:rsid w:val="7F5F49C4"/>
    <w:rsid w:val="7FA2C854"/>
    <w:rsid w:val="7FAD0DB7"/>
    <w:rsid w:val="7FC25242"/>
    <w:rsid w:val="7FCD3176"/>
    <w:rsid w:val="7FD97632"/>
    <w:rsid w:val="7FFB96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C5E2BA"/>
  <w14:defaultImageDpi w14:val="300"/>
  <w15:docId w15:val="{3B262BC4-F4C2-4454-9910-DAFC16EDFB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Annemarie Douglas (student)</lastModifiedBy>
  <revision>26</revision>
  <dcterms:created xsi:type="dcterms:W3CDTF">2025-06-28T17:43:00.0000000Z</dcterms:created>
  <dcterms:modified xsi:type="dcterms:W3CDTF">2026-02-23T17:30:36.9941431Z</dcterms:modified>
  <category/>
</coreProperties>
</file>